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1862A824" w:rsidR="00BF7F06" w:rsidRPr="00A11D21" w:rsidRDefault="00FD3E69" w:rsidP="009E4AB7">
      <w:pPr>
        <w:rPr>
          <w:rFonts w:ascii="Calibri" w:hAnsi="Calibri" w:cs="Calibri"/>
          <w:b/>
          <w:bCs/>
        </w:rPr>
      </w:pPr>
      <w:r>
        <w:rPr>
          <w:rFonts w:ascii="Calibri" w:hAnsi="Calibri" w:cs="Calibri"/>
          <w:b/>
          <w:bCs/>
        </w:rPr>
        <w:t xml:space="preserve">Fear Is </w:t>
      </w:r>
      <w:proofErr w:type="gramStart"/>
      <w:r>
        <w:rPr>
          <w:rFonts w:ascii="Calibri" w:hAnsi="Calibri" w:cs="Calibri"/>
          <w:b/>
          <w:bCs/>
        </w:rPr>
        <w:t>A</w:t>
      </w:r>
      <w:proofErr w:type="gramEnd"/>
      <w:r>
        <w:rPr>
          <w:rFonts w:ascii="Calibri" w:hAnsi="Calibri" w:cs="Calibri"/>
          <w:b/>
          <w:bCs/>
        </w:rPr>
        <w:t xml:space="preserve"> Liar</w:t>
      </w:r>
    </w:p>
    <w:p w14:paraId="2CDC2AFF" w14:textId="3298264F" w:rsidR="007A6325" w:rsidRPr="00A11D21" w:rsidRDefault="00F27512" w:rsidP="009E4AB7">
      <w:pPr>
        <w:rPr>
          <w:rFonts w:ascii="Calibri" w:hAnsi="Calibri" w:cs="Calibri"/>
          <w:b/>
          <w:bCs/>
        </w:rPr>
      </w:pPr>
      <w:r>
        <w:rPr>
          <w:rFonts w:ascii="Calibri" w:hAnsi="Calibri" w:cs="Calibri"/>
          <w:b/>
          <w:bCs/>
        </w:rPr>
        <w:t>Change Your Mind</w:t>
      </w:r>
      <w:r w:rsidR="00AA5ED6" w:rsidRPr="00A11D21">
        <w:rPr>
          <w:rFonts w:ascii="Calibri" w:hAnsi="Calibri" w:cs="Calibri"/>
          <w:b/>
          <w:bCs/>
        </w:rPr>
        <w:t xml:space="preserve"> </w:t>
      </w:r>
      <w:r w:rsidR="00C01D01" w:rsidRPr="00A11D21">
        <w:rPr>
          <w:rFonts w:ascii="Calibri" w:hAnsi="Calibri" w:cs="Calibri"/>
          <w:b/>
          <w:bCs/>
        </w:rPr>
        <w:t>(</w:t>
      </w:r>
      <w:r w:rsidR="00AB12C5" w:rsidRPr="00A11D21">
        <w:rPr>
          <w:rFonts w:ascii="Calibri" w:hAnsi="Calibri" w:cs="Calibri"/>
          <w:b/>
          <w:bCs/>
        </w:rPr>
        <w:t xml:space="preserve">Part </w:t>
      </w:r>
      <w:r>
        <w:rPr>
          <w:rFonts w:ascii="Calibri" w:hAnsi="Calibri" w:cs="Calibri"/>
          <w:b/>
          <w:bCs/>
        </w:rPr>
        <w:t>2</w:t>
      </w:r>
      <w:r w:rsidR="00B47A64">
        <w:rPr>
          <w:rFonts w:ascii="Calibri" w:hAnsi="Calibri" w:cs="Calibri"/>
          <w:b/>
          <w:bCs/>
        </w:rPr>
        <w:t xml:space="preserve"> of </w:t>
      </w:r>
      <w:r w:rsidR="00FD3E69">
        <w:rPr>
          <w:rFonts w:ascii="Calibri" w:hAnsi="Calibri" w:cs="Calibri"/>
          <w:b/>
          <w:bCs/>
        </w:rPr>
        <w:t>4</w:t>
      </w:r>
      <w:r w:rsidR="00C01D01" w:rsidRPr="00A11D21">
        <w:rPr>
          <w:rFonts w:ascii="Calibri" w:hAnsi="Calibri" w:cs="Calibri"/>
          <w:b/>
          <w:bCs/>
        </w:rPr>
        <w:t>)</w:t>
      </w:r>
    </w:p>
    <w:p w14:paraId="156A3DE0" w14:textId="7BAE9C12" w:rsidR="007A6325" w:rsidRPr="00A11D21" w:rsidRDefault="00F27512" w:rsidP="009E4AB7">
      <w:pPr>
        <w:rPr>
          <w:rFonts w:ascii="Calibri" w:hAnsi="Calibri" w:cs="Calibri"/>
          <w:b/>
          <w:bCs/>
        </w:rPr>
      </w:pPr>
      <w:r>
        <w:rPr>
          <w:rFonts w:ascii="Calibri" w:hAnsi="Calibri" w:cs="Calibri"/>
          <w:b/>
          <w:bCs/>
        </w:rPr>
        <w:t>Isaiah 26:3</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32BCDF07" w14:textId="7AB5BF3E" w:rsidR="00F27512" w:rsidRPr="00F27512" w:rsidRDefault="00F27512" w:rsidP="00F27512">
      <w:pPr>
        <w:spacing w:line="276" w:lineRule="auto"/>
        <w:rPr>
          <w:rFonts w:ascii="Calibri" w:hAnsi="Calibri"/>
        </w:rPr>
      </w:pPr>
      <w:r w:rsidRPr="00F27512">
        <w:rPr>
          <w:rFonts w:ascii="Calibri" w:hAnsi="Calibri"/>
        </w:rPr>
        <w:t>Have you ever wondered why you don't have more of God's peace in your life? Maybe you have tension headaches. Maybe you have high blood pressure. Maybe you have high levels of anxiety and worry. Maybe you have knots in your stomach. Maybe you slept 9 hours last night, but you woke up this morning exhausted because you were simply stressed out and you don't have any peace. What does God have to say to us about this very powerful and necessary topic? We all need the peace of God.</w:t>
      </w:r>
    </w:p>
    <w:p w14:paraId="12C4EE41" w14:textId="77777777" w:rsidR="00F27512" w:rsidRPr="00F27512" w:rsidRDefault="00F27512" w:rsidP="00F27512">
      <w:pPr>
        <w:spacing w:line="276" w:lineRule="auto"/>
        <w:rPr>
          <w:rFonts w:ascii="Calibri" w:hAnsi="Calibri"/>
        </w:rPr>
      </w:pPr>
    </w:p>
    <w:p w14:paraId="27F4FDDE" w14:textId="77777777" w:rsidR="00F27512" w:rsidRPr="00F27512" w:rsidRDefault="00F27512" w:rsidP="00F27512">
      <w:pPr>
        <w:spacing w:line="276" w:lineRule="auto"/>
        <w:rPr>
          <w:rFonts w:ascii="Calibri" w:hAnsi="Calibri"/>
        </w:rPr>
      </w:pPr>
      <w:r w:rsidRPr="00F27512">
        <w:rPr>
          <w:rFonts w:ascii="Calibri" w:hAnsi="Calibri"/>
        </w:rPr>
        <w:t xml:space="preserve">Dr. Caroline Leaf is a Christian neurologist. She wrote a few books about how our thoughts affect our lives. She said this in one of her books: Every time you think a thought, it sends an electrochemical message through the body. If you think about good things, it releases endorphins in the body.  Endorphins are the things that make us feel good. But if we think about bad things, it releases chemicals in our body that make us actually feel bad. She said if unchecked, negative thoughts can lead to disease and sickness. All because of our thoughts. All because of our mind. All because we don't have the peace of God. </w:t>
      </w:r>
    </w:p>
    <w:p w14:paraId="7CBC07B5" w14:textId="77777777" w:rsidR="00F27512" w:rsidRPr="00F27512" w:rsidRDefault="00F27512" w:rsidP="00F27512">
      <w:pPr>
        <w:spacing w:line="276" w:lineRule="auto"/>
        <w:rPr>
          <w:rFonts w:ascii="Calibri" w:hAnsi="Calibri"/>
        </w:rPr>
      </w:pPr>
    </w:p>
    <w:p w14:paraId="5480B7B1" w14:textId="40DD0057" w:rsidR="00F27512" w:rsidRPr="00F27512" w:rsidRDefault="00F27512" w:rsidP="00F27512">
      <w:pPr>
        <w:spacing w:line="276" w:lineRule="auto"/>
        <w:rPr>
          <w:rFonts w:ascii="Calibri" w:hAnsi="Calibri"/>
        </w:rPr>
      </w:pPr>
      <w:r w:rsidRPr="00F27512">
        <w:rPr>
          <w:rFonts w:ascii="Calibri" w:hAnsi="Calibri"/>
        </w:rPr>
        <w:t xml:space="preserve">I think the prophet Isaiah began to write about how we could have powerful peace in our life. Isaiah 26:3-4 is a powerful passage about experiencing God’s great peace in our life.  </w:t>
      </w:r>
    </w:p>
    <w:p w14:paraId="6913F4C3" w14:textId="77777777" w:rsidR="00F27512" w:rsidRPr="00F27512" w:rsidRDefault="00F27512" w:rsidP="00F27512">
      <w:pPr>
        <w:spacing w:line="276" w:lineRule="auto"/>
        <w:rPr>
          <w:rFonts w:ascii="Calibri" w:hAnsi="Calibri"/>
        </w:rPr>
      </w:pPr>
    </w:p>
    <w:p w14:paraId="3DA1D985" w14:textId="77777777" w:rsidR="00F27512" w:rsidRPr="00F27512" w:rsidRDefault="00F27512" w:rsidP="00F27512">
      <w:pPr>
        <w:spacing w:line="276" w:lineRule="auto"/>
        <w:rPr>
          <w:rFonts w:ascii="Calibri" w:hAnsi="Calibri"/>
        </w:rPr>
      </w:pPr>
      <w:r w:rsidRPr="00F27512">
        <w:rPr>
          <w:rFonts w:ascii="Calibri" w:hAnsi="Calibri"/>
        </w:rPr>
        <w:t>“You will keep in perfect peace all who trust in you, all whose thoughts are fixed on you! Trust in the Lord always, for the Lord God is the eternal Rock” (Isaiah 26:3-4).</w:t>
      </w:r>
    </w:p>
    <w:p w14:paraId="0522A6C0" w14:textId="77777777" w:rsidR="00F27512" w:rsidRPr="00F27512" w:rsidRDefault="00F27512" w:rsidP="00F27512">
      <w:pPr>
        <w:spacing w:line="276" w:lineRule="auto"/>
        <w:rPr>
          <w:rFonts w:ascii="Calibri" w:hAnsi="Calibri"/>
        </w:rPr>
      </w:pPr>
    </w:p>
    <w:p w14:paraId="1D63C8A7" w14:textId="77777777" w:rsidR="00F27512" w:rsidRPr="00F27512" w:rsidRDefault="00F27512" w:rsidP="00F27512">
      <w:pPr>
        <w:spacing w:line="276" w:lineRule="auto"/>
        <w:rPr>
          <w:rFonts w:ascii="Calibri" w:hAnsi="Calibri"/>
          <w:b/>
          <w:bCs/>
        </w:rPr>
      </w:pPr>
      <w:r w:rsidRPr="00F27512">
        <w:rPr>
          <w:rFonts w:ascii="Calibri" w:hAnsi="Calibri"/>
          <w:b/>
          <w:bCs/>
        </w:rPr>
        <w:t>1. God promises mega peace.</w:t>
      </w:r>
    </w:p>
    <w:p w14:paraId="18156B4A" w14:textId="77777777" w:rsidR="00F27512" w:rsidRPr="00F27512" w:rsidRDefault="00F27512" w:rsidP="00F27512">
      <w:pPr>
        <w:spacing w:line="276" w:lineRule="auto"/>
        <w:rPr>
          <w:rFonts w:ascii="Calibri" w:hAnsi="Calibri"/>
        </w:rPr>
      </w:pPr>
    </w:p>
    <w:p w14:paraId="08C1A757" w14:textId="77777777" w:rsidR="00F27512" w:rsidRPr="00F27512" w:rsidRDefault="00F27512" w:rsidP="00F27512">
      <w:pPr>
        <w:spacing w:line="276" w:lineRule="auto"/>
        <w:rPr>
          <w:rFonts w:ascii="Calibri" w:hAnsi="Calibri"/>
        </w:rPr>
      </w:pPr>
      <w:r w:rsidRPr="00F27512">
        <w:rPr>
          <w:rFonts w:ascii="Calibri" w:hAnsi="Calibri"/>
        </w:rPr>
        <w:t xml:space="preserve">“He will keep in perfect peace” (Isaiah 26:3). </w:t>
      </w:r>
    </w:p>
    <w:p w14:paraId="083D6397" w14:textId="77777777" w:rsidR="00F27512" w:rsidRPr="00F27512" w:rsidRDefault="00F27512" w:rsidP="00F27512">
      <w:pPr>
        <w:spacing w:line="276" w:lineRule="auto"/>
        <w:rPr>
          <w:rFonts w:ascii="Calibri" w:hAnsi="Calibri"/>
        </w:rPr>
      </w:pPr>
    </w:p>
    <w:p w14:paraId="36224710" w14:textId="77777777" w:rsidR="00F27512" w:rsidRPr="00F27512" w:rsidRDefault="00F27512" w:rsidP="00F27512">
      <w:pPr>
        <w:spacing w:line="276" w:lineRule="auto"/>
        <w:rPr>
          <w:rFonts w:ascii="Calibri" w:hAnsi="Calibri"/>
        </w:rPr>
      </w:pPr>
      <w:r w:rsidRPr="00F27512">
        <w:rPr>
          <w:rFonts w:ascii="Calibri" w:hAnsi="Calibri"/>
        </w:rPr>
        <w:t xml:space="preserve">Powerful peace. Most of us don't know the Hebrew language, but you might know the word “shalom.” The word “shalom” means peace. Maybe you've heard somebody say “shalom” or you read it somewhere. In the Hebrew text it says actually two </w:t>
      </w:r>
      <w:proofErr w:type="spellStart"/>
      <w:r w:rsidRPr="00F27512">
        <w:rPr>
          <w:rFonts w:ascii="Calibri" w:hAnsi="Calibri"/>
        </w:rPr>
        <w:t>shaloms</w:t>
      </w:r>
      <w:proofErr w:type="spellEnd"/>
      <w:r w:rsidRPr="00F27512">
        <w:rPr>
          <w:rFonts w:ascii="Calibri" w:hAnsi="Calibri"/>
        </w:rPr>
        <w:t xml:space="preserve"> back-to-back. It says, “He will keep you in shalom </w:t>
      </w:r>
      <w:proofErr w:type="spellStart"/>
      <w:r w:rsidRPr="00F27512">
        <w:rPr>
          <w:rFonts w:ascii="Calibri" w:hAnsi="Calibri"/>
        </w:rPr>
        <w:t>shalom</w:t>
      </w:r>
      <w:proofErr w:type="spellEnd"/>
      <w:r w:rsidRPr="00F27512">
        <w:rPr>
          <w:rFonts w:ascii="Calibri" w:hAnsi="Calibri"/>
        </w:rPr>
        <w:t xml:space="preserve"> (perfect peace).” One of the ways that the Bible intensifies a statement is by repeating it. It would be awesome if the Bible said, “God will keep you in peace.” That's amazing. But it says here something even more than that. “God will keep you in perfect peace.” Shalom </w:t>
      </w:r>
      <w:proofErr w:type="spellStart"/>
      <w:r w:rsidRPr="00F27512">
        <w:rPr>
          <w:rFonts w:ascii="Calibri" w:hAnsi="Calibri"/>
        </w:rPr>
        <w:t>shalom</w:t>
      </w:r>
      <w:proofErr w:type="spellEnd"/>
      <w:r w:rsidRPr="00F27512">
        <w:rPr>
          <w:rFonts w:ascii="Calibri" w:hAnsi="Calibri"/>
        </w:rPr>
        <w:t xml:space="preserve">. Peace to the next level. Peace squared. Peace times peace. </w:t>
      </w:r>
      <w:r w:rsidRPr="00F27512">
        <w:rPr>
          <w:rFonts w:ascii="Calibri" w:hAnsi="Calibri"/>
        </w:rPr>
        <w:lastRenderedPageBreak/>
        <w:t xml:space="preserve">Multiple peace. We could say mega peace. This is the life that God promises to us, the life of mega peace. </w:t>
      </w:r>
    </w:p>
    <w:p w14:paraId="5C0CF4EC" w14:textId="77777777" w:rsidR="00F27512" w:rsidRPr="00F27512" w:rsidRDefault="00F27512" w:rsidP="00F27512">
      <w:pPr>
        <w:spacing w:line="276" w:lineRule="auto"/>
        <w:rPr>
          <w:rFonts w:ascii="Calibri" w:hAnsi="Calibri"/>
        </w:rPr>
      </w:pPr>
    </w:p>
    <w:p w14:paraId="781CDFD7" w14:textId="77777777" w:rsidR="00F27512" w:rsidRPr="00F27512" w:rsidRDefault="00F27512" w:rsidP="00F27512">
      <w:pPr>
        <w:spacing w:line="276" w:lineRule="auto"/>
        <w:rPr>
          <w:rFonts w:ascii="Calibri" w:hAnsi="Calibri"/>
        </w:rPr>
      </w:pPr>
      <w:r w:rsidRPr="00F27512">
        <w:rPr>
          <w:rFonts w:ascii="Calibri" w:hAnsi="Calibri"/>
        </w:rPr>
        <w:t xml:space="preserve">But oftentimes we have voices inside our head that are leading us other directions. We have voices telling us otherwise. We feel the anxiety of our work, our family, responsibilities, and uncertainties. They begin to weigh us down. But notice what Isaiah says here today. He says that if we will keep our mind on the Lord, “all whose thoughts are fixed on you, you will keep in perfect peace.” I think most people want to have the peace of God. But the question is, then how do I get it? Why am I not experiencing the peace of God? </w:t>
      </w:r>
    </w:p>
    <w:p w14:paraId="06C440B5" w14:textId="77777777" w:rsidR="00F27512" w:rsidRPr="00F27512" w:rsidRDefault="00F27512" w:rsidP="00F27512">
      <w:pPr>
        <w:spacing w:line="276" w:lineRule="auto"/>
        <w:rPr>
          <w:rFonts w:ascii="Calibri" w:hAnsi="Calibri"/>
        </w:rPr>
      </w:pPr>
    </w:p>
    <w:p w14:paraId="31F30E23" w14:textId="77777777" w:rsidR="00F27512" w:rsidRPr="00F27512" w:rsidRDefault="00F27512" w:rsidP="00F27512">
      <w:pPr>
        <w:spacing w:line="276" w:lineRule="auto"/>
        <w:rPr>
          <w:rFonts w:ascii="Calibri" w:hAnsi="Calibri"/>
        </w:rPr>
      </w:pPr>
      <w:r w:rsidRPr="00F27512">
        <w:rPr>
          <w:rFonts w:ascii="Calibri" w:hAnsi="Calibri"/>
        </w:rPr>
        <w:t xml:space="preserve">Isaiah gives two responsibilities that every faith-filled person has to experience peace. </w:t>
      </w:r>
    </w:p>
    <w:p w14:paraId="547218E6" w14:textId="77777777" w:rsidR="00F27512" w:rsidRPr="00F27512" w:rsidRDefault="00F27512" w:rsidP="00F27512">
      <w:pPr>
        <w:spacing w:line="276" w:lineRule="auto"/>
        <w:rPr>
          <w:rFonts w:ascii="Calibri" w:hAnsi="Calibri"/>
        </w:rPr>
      </w:pPr>
    </w:p>
    <w:p w14:paraId="383214A2" w14:textId="77777777" w:rsidR="00F27512" w:rsidRPr="00F27512" w:rsidRDefault="00F27512" w:rsidP="00F27512">
      <w:pPr>
        <w:spacing w:line="276" w:lineRule="auto"/>
        <w:rPr>
          <w:rFonts w:ascii="Calibri" w:hAnsi="Calibri"/>
          <w:b/>
          <w:bCs/>
        </w:rPr>
      </w:pPr>
      <w:r w:rsidRPr="00F27512">
        <w:rPr>
          <w:rFonts w:ascii="Calibri" w:hAnsi="Calibri"/>
          <w:b/>
          <w:bCs/>
        </w:rPr>
        <w:t>2. God wants me to fix my thoughts.</w:t>
      </w:r>
    </w:p>
    <w:p w14:paraId="744E65F6" w14:textId="77777777" w:rsidR="00F27512" w:rsidRPr="00F27512" w:rsidRDefault="00F27512" w:rsidP="00F27512">
      <w:pPr>
        <w:spacing w:line="276" w:lineRule="auto"/>
        <w:rPr>
          <w:rFonts w:ascii="Calibri" w:hAnsi="Calibri"/>
        </w:rPr>
      </w:pPr>
    </w:p>
    <w:p w14:paraId="7EAA89C5" w14:textId="77777777" w:rsidR="00F27512" w:rsidRPr="00F27512" w:rsidRDefault="00F27512" w:rsidP="00F27512">
      <w:pPr>
        <w:spacing w:line="276" w:lineRule="auto"/>
        <w:rPr>
          <w:rFonts w:ascii="Calibri" w:hAnsi="Calibri"/>
        </w:rPr>
      </w:pPr>
      <w:r w:rsidRPr="00F27512">
        <w:rPr>
          <w:rFonts w:ascii="Calibri" w:hAnsi="Calibri"/>
        </w:rPr>
        <w:t xml:space="preserve">I have to fix my thoughts on the Lord. To fix something means to permanently attach it. </w:t>
      </w:r>
    </w:p>
    <w:p w14:paraId="6F74510F" w14:textId="77777777" w:rsidR="00F27512" w:rsidRPr="00F27512" w:rsidRDefault="00F27512" w:rsidP="00F27512">
      <w:pPr>
        <w:spacing w:line="276" w:lineRule="auto"/>
        <w:rPr>
          <w:rFonts w:ascii="Calibri" w:hAnsi="Calibri"/>
        </w:rPr>
      </w:pPr>
    </w:p>
    <w:p w14:paraId="5C56AE73" w14:textId="1BA6D3FD" w:rsidR="00F27512" w:rsidRPr="00F27512" w:rsidRDefault="00F27512" w:rsidP="00F27512">
      <w:pPr>
        <w:spacing w:line="276" w:lineRule="auto"/>
        <w:rPr>
          <w:rFonts w:ascii="Calibri" w:hAnsi="Calibri"/>
        </w:rPr>
      </w:pPr>
      <w:r w:rsidRPr="00F27512">
        <w:rPr>
          <w:rFonts w:ascii="Calibri" w:hAnsi="Calibri"/>
        </w:rPr>
        <w:t xml:space="preserve">Yesterday I was putting some lights in our bathroom. This is something very unusual for me because I'm not a very handy guy. But I took out a Phillips head screwdriver and I screwed the light to the ceiling. You could say that that light was fixed. It wasn't going anywhere. After I got finished, it was stuck. </w:t>
      </w:r>
    </w:p>
    <w:p w14:paraId="046F5151" w14:textId="77777777" w:rsidR="00F27512" w:rsidRPr="00F27512" w:rsidRDefault="00F27512" w:rsidP="00F27512">
      <w:pPr>
        <w:spacing w:line="276" w:lineRule="auto"/>
        <w:rPr>
          <w:rFonts w:ascii="Calibri" w:hAnsi="Calibri"/>
        </w:rPr>
      </w:pPr>
    </w:p>
    <w:p w14:paraId="3D8F343E" w14:textId="65B5E607" w:rsidR="00F27512" w:rsidRPr="00F27512" w:rsidRDefault="00F27512" w:rsidP="00F27512">
      <w:pPr>
        <w:spacing w:line="276" w:lineRule="auto"/>
        <w:rPr>
          <w:rFonts w:ascii="Calibri" w:hAnsi="Calibri"/>
        </w:rPr>
      </w:pPr>
      <w:r w:rsidRPr="00F27512">
        <w:rPr>
          <w:rFonts w:ascii="Calibri" w:hAnsi="Calibri"/>
        </w:rPr>
        <w:t xml:space="preserve">That's the image that Isaiah is saying to us of the person whose mind is constantly in peace. </w:t>
      </w:r>
      <w:r w:rsidR="00147A8C">
        <w:rPr>
          <w:rFonts w:ascii="Calibri" w:hAnsi="Calibri"/>
        </w:rPr>
        <w:t xml:space="preserve">When our mind is on the Lord we are attached to peace. </w:t>
      </w:r>
      <w:proofErr w:type="spellStart"/>
      <w:r w:rsidRPr="00F27512">
        <w:rPr>
          <w:rFonts w:ascii="Calibri" w:hAnsi="Calibri"/>
        </w:rPr>
        <w:t>It's</w:t>
      </w:r>
      <w:proofErr w:type="spellEnd"/>
      <w:r w:rsidRPr="00F27512">
        <w:rPr>
          <w:rFonts w:ascii="Calibri" w:hAnsi="Calibri"/>
        </w:rPr>
        <w:t xml:space="preserve"> a person who has their thoughts fixed on God. Not a wandering mind. Not a double-minded thought pattern, but having our mind fixed on the Lord. </w:t>
      </w:r>
    </w:p>
    <w:p w14:paraId="39D4019F" w14:textId="77777777" w:rsidR="00F27512" w:rsidRPr="00F27512" w:rsidRDefault="00F27512" w:rsidP="00F27512">
      <w:pPr>
        <w:spacing w:line="276" w:lineRule="auto"/>
        <w:rPr>
          <w:rFonts w:ascii="Calibri" w:hAnsi="Calibri"/>
        </w:rPr>
      </w:pPr>
    </w:p>
    <w:p w14:paraId="154EF519" w14:textId="77777777" w:rsidR="00F27512" w:rsidRPr="00F27512" w:rsidRDefault="00F27512" w:rsidP="00F27512">
      <w:pPr>
        <w:spacing w:line="276" w:lineRule="auto"/>
        <w:rPr>
          <w:rFonts w:ascii="Calibri" w:hAnsi="Calibri"/>
        </w:rPr>
      </w:pPr>
      <w:r w:rsidRPr="00F27512">
        <w:rPr>
          <w:rFonts w:ascii="Calibri" w:hAnsi="Calibri"/>
        </w:rPr>
        <w:t>“The person who worries is double-minded and they're unstable in all their ways” (James 1:8).</w:t>
      </w:r>
    </w:p>
    <w:p w14:paraId="111D8CBD" w14:textId="77777777" w:rsidR="00F27512" w:rsidRPr="00F27512" w:rsidRDefault="00F27512" w:rsidP="00F27512">
      <w:pPr>
        <w:spacing w:line="276" w:lineRule="auto"/>
        <w:rPr>
          <w:rFonts w:ascii="Calibri" w:hAnsi="Calibri"/>
        </w:rPr>
      </w:pPr>
    </w:p>
    <w:p w14:paraId="35ACDB2B" w14:textId="77777777" w:rsidR="00F27512" w:rsidRPr="00F27512" w:rsidRDefault="00F27512" w:rsidP="00F27512">
      <w:pPr>
        <w:spacing w:line="276" w:lineRule="auto"/>
        <w:rPr>
          <w:rFonts w:ascii="Calibri" w:hAnsi="Calibri"/>
        </w:rPr>
      </w:pPr>
      <w:r w:rsidRPr="00F27512">
        <w:rPr>
          <w:rFonts w:ascii="Calibri" w:hAnsi="Calibri"/>
        </w:rPr>
        <w:t xml:space="preserve">One moment I want to serve God. Another moment I want to do my own thing. One moment I think I have all the solutions for my life. The next moment I want to try and trust God. “I'm unstable in all my ways,” James says. We have to fix our mind on God. </w:t>
      </w:r>
    </w:p>
    <w:p w14:paraId="4360D66A" w14:textId="77777777" w:rsidR="00F27512" w:rsidRPr="00F27512" w:rsidRDefault="00F27512" w:rsidP="00F27512">
      <w:pPr>
        <w:spacing w:line="276" w:lineRule="auto"/>
        <w:rPr>
          <w:rFonts w:ascii="Calibri" w:hAnsi="Calibri"/>
        </w:rPr>
      </w:pPr>
    </w:p>
    <w:p w14:paraId="750E7985" w14:textId="77777777" w:rsidR="00F27512" w:rsidRPr="00F27512" w:rsidRDefault="00F27512" w:rsidP="00F27512">
      <w:pPr>
        <w:spacing w:line="276" w:lineRule="auto"/>
        <w:rPr>
          <w:rFonts w:ascii="Calibri" w:hAnsi="Calibri"/>
        </w:rPr>
      </w:pPr>
      <w:r w:rsidRPr="00F27512">
        <w:rPr>
          <w:rFonts w:ascii="Calibri" w:hAnsi="Calibri"/>
        </w:rPr>
        <w:t xml:space="preserve">No matter how bad things may be for you, fix your mind. If you want the mega peace of God, you cannot forget about Him. Fix your mind on the Lord. Quit worrying about your problems. </w:t>
      </w:r>
    </w:p>
    <w:p w14:paraId="4758DB6D" w14:textId="77777777" w:rsidR="00F27512" w:rsidRPr="00F27512" w:rsidRDefault="00F27512" w:rsidP="00F27512">
      <w:pPr>
        <w:spacing w:line="276" w:lineRule="auto"/>
        <w:rPr>
          <w:rFonts w:ascii="Calibri" w:hAnsi="Calibri"/>
        </w:rPr>
      </w:pPr>
    </w:p>
    <w:p w14:paraId="36E6C508" w14:textId="616A3D49" w:rsidR="00F27512" w:rsidRPr="00F27512" w:rsidRDefault="00F27512" w:rsidP="00F27512">
      <w:pPr>
        <w:spacing w:line="276" w:lineRule="auto"/>
        <w:rPr>
          <w:rFonts w:ascii="Calibri" w:hAnsi="Calibri"/>
        </w:rPr>
      </w:pPr>
      <w:r w:rsidRPr="00F27512">
        <w:rPr>
          <w:rFonts w:ascii="Calibri" w:hAnsi="Calibri"/>
        </w:rPr>
        <w:t>Jesus said in Matthew 6, “Don’t worry about tomorrow. Toda</w:t>
      </w:r>
      <w:r w:rsidR="00147A8C">
        <w:rPr>
          <w:rFonts w:ascii="Calibri" w:hAnsi="Calibri"/>
        </w:rPr>
        <w:t xml:space="preserve">y </w:t>
      </w:r>
      <w:r w:rsidRPr="00F27512">
        <w:rPr>
          <w:rFonts w:ascii="Calibri" w:hAnsi="Calibri"/>
        </w:rPr>
        <w:t xml:space="preserve">has enough problems of its own.” The reason you're so overwhelmed is because you're worried about tomorrow, and the </w:t>
      </w:r>
      <w:r w:rsidRPr="00F27512">
        <w:rPr>
          <w:rFonts w:ascii="Calibri" w:hAnsi="Calibri"/>
        </w:rPr>
        <w:lastRenderedPageBreak/>
        <w:t xml:space="preserve">next day, and next week, and next month, and next year, and 10 years from now, and it compounds. How can our mind be focused on the things of God if we are constantly obsessed with everything tomorrow and the next day and the next year and so forth? We </w:t>
      </w:r>
      <w:r w:rsidR="00147A8C">
        <w:rPr>
          <w:rFonts w:ascii="Calibri" w:hAnsi="Calibri"/>
        </w:rPr>
        <w:t>must</w:t>
      </w:r>
      <w:r w:rsidRPr="00F27512">
        <w:rPr>
          <w:rFonts w:ascii="Calibri" w:hAnsi="Calibri"/>
        </w:rPr>
        <w:t xml:space="preserve"> fix our mind. </w:t>
      </w:r>
    </w:p>
    <w:p w14:paraId="4E2194FA" w14:textId="77777777" w:rsidR="00F27512" w:rsidRPr="00F27512" w:rsidRDefault="00F27512" w:rsidP="00F27512">
      <w:pPr>
        <w:spacing w:line="276" w:lineRule="auto"/>
        <w:rPr>
          <w:rFonts w:ascii="Calibri" w:hAnsi="Calibri"/>
        </w:rPr>
      </w:pPr>
    </w:p>
    <w:p w14:paraId="795D2930" w14:textId="77777777" w:rsidR="00F27512" w:rsidRPr="00F27512" w:rsidRDefault="00F27512" w:rsidP="00F27512">
      <w:pPr>
        <w:spacing w:line="276" w:lineRule="auto"/>
        <w:rPr>
          <w:rFonts w:ascii="Calibri" w:hAnsi="Calibri"/>
        </w:rPr>
      </w:pPr>
      <w:r w:rsidRPr="00F27512">
        <w:rPr>
          <w:rFonts w:ascii="Calibri" w:hAnsi="Calibri"/>
        </w:rPr>
        <w:t xml:space="preserve">Is your mind fixed? If you don't have the peace of God flowing in your life, fix your mind. Say, “I am literally going to screw my mind to the things of God. I want to hammer my mind to the ways of God. I want it fixed. I don't want to forget about God.” I'm not in it one moment and then on to something else in the next. It's so easy to get distracted. We let our minds wander. </w:t>
      </w:r>
    </w:p>
    <w:p w14:paraId="060205A3" w14:textId="77777777" w:rsidR="00F27512" w:rsidRPr="00F27512" w:rsidRDefault="00F27512" w:rsidP="00F27512">
      <w:pPr>
        <w:spacing w:line="276" w:lineRule="auto"/>
        <w:rPr>
          <w:rFonts w:ascii="Calibri" w:hAnsi="Calibri"/>
        </w:rPr>
      </w:pPr>
    </w:p>
    <w:p w14:paraId="169EE09C" w14:textId="77777777" w:rsidR="00F27512" w:rsidRPr="00F27512" w:rsidRDefault="00F27512" w:rsidP="00F27512">
      <w:pPr>
        <w:spacing w:line="276" w:lineRule="auto"/>
        <w:rPr>
          <w:rFonts w:ascii="Calibri" w:hAnsi="Calibri"/>
        </w:rPr>
      </w:pPr>
      <w:r w:rsidRPr="00F27512">
        <w:rPr>
          <w:rFonts w:ascii="Calibri" w:hAnsi="Calibri"/>
        </w:rPr>
        <w:t>Pastor Kevin Gerald says that thoughts are like trains; they take us places. Sometimes they take us places that we don't want to be.</w:t>
      </w:r>
    </w:p>
    <w:p w14:paraId="681B8275" w14:textId="77777777" w:rsidR="00F27512" w:rsidRPr="00F27512" w:rsidRDefault="00F27512" w:rsidP="00F27512">
      <w:pPr>
        <w:spacing w:line="276" w:lineRule="auto"/>
        <w:rPr>
          <w:rFonts w:ascii="Calibri" w:hAnsi="Calibri"/>
        </w:rPr>
      </w:pPr>
    </w:p>
    <w:p w14:paraId="0268AEC8" w14:textId="3FE7B644" w:rsidR="00F27512" w:rsidRPr="00F27512" w:rsidRDefault="00F27512" w:rsidP="00F27512">
      <w:pPr>
        <w:spacing w:line="276" w:lineRule="auto"/>
        <w:rPr>
          <w:rFonts w:ascii="Calibri" w:hAnsi="Calibri"/>
        </w:rPr>
      </w:pPr>
      <w:r w:rsidRPr="00F27512">
        <w:rPr>
          <w:rFonts w:ascii="Calibri" w:hAnsi="Calibri"/>
        </w:rPr>
        <w:t xml:space="preserve">A few years ago, I was on a mission trip and we had a layover in Frankfurt, Germany. In Europe you ride the train everywhere. We were looking around doing some sightseeing. We waited to the last minute to go back to the hotel because we wanted to see as much of Germany as we could. We were only there one night. We looked around and the guy that was leading the trip said, “Ryan, we need to get everybody back to the train station because we </w:t>
      </w:r>
      <w:r w:rsidR="00376510">
        <w:rPr>
          <w:rFonts w:ascii="Calibri" w:hAnsi="Calibri"/>
        </w:rPr>
        <w:t>have</w:t>
      </w:r>
      <w:r w:rsidRPr="00F27512">
        <w:rPr>
          <w:rFonts w:ascii="Calibri" w:hAnsi="Calibri"/>
        </w:rPr>
        <w:t xml:space="preserve"> to get back to the hotel.” When we got back to the train station, a train rolled in. We knew it was the last train. I'm an influencer. I start screaming at everybody, “Get on the train! They're going to leave us! Come on everybody!” We’re running through the train station. We hop on the train. Look around. We </w:t>
      </w:r>
      <w:r w:rsidR="00376510">
        <w:rPr>
          <w:rFonts w:ascii="Calibri" w:hAnsi="Calibri"/>
        </w:rPr>
        <w:t>have</w:t>
      </w:r>
      <w:r w:rsidRPr="00F27512">
        <w:rPr>
          <w:rFonts w:ascii="Calibri" w:hAnsi="Calibri"/>
        </w:rPr>
        <w:t xml:space="preserve"> everybody. Everybody sits down. We're like, “Phew, we made it.” We pulled out of the train station. The guy leading the trip says, “Ryan, we're going the wrong direction.” We had gotten on the wrong train. It was going the opposite direction. </w:t>
      </w:r>
    </w:p>
    <w:p w14:paraId="0505CDD5" w14:textId="77777777" w:rsidR="00F27512" w:rsidRPr="00F27512" w:rsidRDefault="00F27512" w:rsidP="00F27512">
      <w:pPr>
        <w:spacing w:line="276" w:lineRule="auto"/>
        <w:rPr>
          <w:rFonts w:ascii="Calibri" w:hAnsi="Calibri"/>
        </w:rPr>
      </w:pPr>
    </w:p>
    <w:p w14:paraId="4AB60713" w14:textId="0AC928E9" w:rsidR="00F27512" w:rsidRPr="00F27512" w:rsidRDefault="00F27512" w:rsidP="00F27512">
      <w:pPr>
        <w:spacing w:line="276" w:lineRule="auto"/>
        <w:rPr>
          <w:rFonts w:ascii="Calibri" w:hAnsi="Calibri"/>
        </w:rPr>
      </w:pPr>
      <w:r w:rsidRPr="00F27512">
        <w:rPr>
          <w:rFonts w:ascii="Calibri" w:hAnsi="Calibri"/>
        </w:rPr>
        <w:t xml:space="preserve">We ended up at some little German town that I can't even pronounce the name. It was the end of the line. The driver (I'll never forget this) pulled up to the train station, he stopped the train, he jumped off the train and ran out the door. It was us and our little party of Americans </w:t>
      </w:r>
      <w:r w:rsidR="00376510">
        <w:rPr>
          <w:rFonts w:ascii="Calibri" w:hAnsi="Calibri"/>
        </w:rPr>
        <w:t xml:space="preserve">who </w:t>
      </w:r>
      <w:r w:rsidRPr="00F27512">
        <w:rPr>
          <w:rFonts w:ascii="Calibri" w:hAnsi="Calibri"/>
        </w:rPr>
        <w:t>were the only people in the train station. So much for customer service. We’re like, “Where do we go?” There's no way to get back to the hotel. Luckily for us, we found a few taxi cabs and we were able to make our way back. I think they charged us double.</w:t>
      </w:r>
    </w:p>
    <w:p w14:paraId="443A3231" w14:textId="77777777" w:rsidR="00F27512" w:rsidRPr="00F27512" w:rsidRDefault="00F27512" w:rsidP="00F27512">
      <w:pPr>
        <w:spacing w:line="276" w:lineRule="auto"/>
        <w:rPr>
          <w:rFonts w:ascii="Calibri" w:hAnsi="Calibri"/>
        </w:rPr>
      </w:pPr>
    </w:p>
    <w:p w14:paraId="07A46B9A" w14:textId="77777777" w:rsidR="00F27512" w:rsidRPr="00F27512" w:rsidRDefault="00F27512" w:rsidP="00F27512">
      <w:pPr>
        <w:spacing w:line="276" w:lineRule="auto"/>
        <w:rPr>
          <w:rFonts w:ascii="Calibri" w:hAnsi="Calibri"/>
        </w:rPr>
      </w:pPr>
      <w:r w:rsidRPr="00F27512">
        <w:rPr>
          <w:rFonts w:ascii="Calibri" w:hAnsi="Calibri"/>
        </w:rPr>
        <w:t>I've often thought about that because trains are like thoughts. They take us places. When your mind is not fixed on God, your thought life will take you to a place that you don't want to go. It's a place that is unexpected. It's a dark place. It's a scary place. It's a place that no one wants to be. Thoughts are like trains; they take us places. What train are we on? What are we doing? Where are we headed?</w:t>
      </w:r>
    </w:p>
    <w:p w14:paraId="49C0B8B4" w14:textId="77777777" w:rsidR="00F27512" w:rsidRPr="00F27512" w:rsidRDefault="00F27512" w:rsidP="00F27512">
      <w:pPr>
        <w:spacing w:line="276" w:lineRule="auto"/>
        <w:rPr>
          <w:rFonts w:ascii="Calibri" w:hAnsi="Calibri"/>
        </w:rPr>
      </w:pPr>
    </w:p>
    <w:p w14:paraId="017AAF5B" w14:textId="77777777" w:rsidR="00F27512" w:rsidRPr="00F27512" w:rsidRDefault="00F27512" w:rsidP="00F27512">
      <w:pPr>
        <w:spacing w:line="276" w:lineRule="auto"/>
        <w:rPr>
          <w:rFonts w:ascii="Calibri" w:hAnsi="Calibri"/>
        </w:rPr>
      </w:pPr>
      <w:r w:rsidRPr="00F27512">
        <w:rPr>
          <w:rFonts w:ascii="Calibri" w:hAnsi="Calibri"/>
        </w:rPr>
        <w:t xml:space="preserve">I'm convinced that thoughts are a lot like trails in our mind. We have thought patterns in our life. When the prophet Isaiah said, “All those thoughts who are fixed on you,” he's talking about a tendency of the mind. We would call it a mindset. Everybody has a mindset. We have a positive mindset or we have a negative mindset. We have a Christ-centered mindset or we have a “me first” mindset. But we all have a set mind. We have patterns of thinking that we're used to. They've been developed over years and years of time. They're hard to break. Once we get into one pattern of thinking, it has to be the power of the Holy Spirit to get us out of that way of thinking because we've been in that mindset for so long. </w:t>
      </w:r>
    </w:p>
    <w:p w14:paraId="5AA5E0FE" w14:textId="77777777" w:rsidR="00F27512" w:rsidRPr="00F27512" w:rsidRDefault="00F27512" w:rsidP="00F27512">
      <w:pPr>
        <w:spacing w:line="276" w:lineRule="auto"/>
        <w:rPr>
          <w:rFonts w:ascii="Calibri" w:hAnsi="Calibri"/>
        </w:rPr>
      </w:pPr>
    </w:p>
    <w:p w14:paraId="28B54D30" w14:textId="77777777" w:rsidR="00F27512" w:rsidRPr="00F27512" w:rsidRDefault="00F27512" w:rsidP="00F27512">
      <w:pPr>
        <w:spacing w:line="276" w:lineRule="auto"/>
        <w:rPr>
          <w:rFonts w:ascii="Calibri" w:hAnsi="Calibri"/>
        </w:rPr>
      </w:pPr>
      <w:r w:rsidRPr="00F27512">
        <w:rPr>
          <w:rFonts w:ascii="Calibri" w:hAnsi="Calibri"/>
        </w:rPr>
        <w:t xml:space="preserve">A few years ago, my brother and sister-in-law called us and said, “We're going to be up at Estes Park. We want you guys to come up and hang out with us.” When we arrived, the kids said, “We want to ride horses.” I thought, “Alright. We’ll ride some horses in the mountains. That sounds fun.” They assigned the horses to all the members of our party. The horses got into a line and they started to go down the trail. The only problem was, I had this ornery horse. He wanted to be at the very back. Everybody else that was in our group was at the front. I thought, “I got this. I’ve ridden horses at least three times. I know what to do.” I started to kick the horse. I started to call the horse names. I started to harass the horse to try to get him to cut in line and to move out of the trail up with the other party members. I could not get him to do it. The entire 3 hours of horseback riding was like a wrestling match – me versus the horse. You can imagine who won. </w:t>
      </w:r>
    </w:p>
    <w:p w14:paraId="4E5EF25E" w14:textId="77777777" w:rsidR="00F27512" w:rsidRPr="00F27512" w:rsidRDefault="00F27512" w:rsidP="00F27512">
      <w:pPr>
        <w:spacing w:line="276" w:lineRule="auto"/>
        <w:rPr>
          <w:rFonts w:ascii="Calibri" w:hAnsi="Calibri"/>
        </w:rPr>
      </w:pPr>
    </w:p>
    <w:p w14:paraId="2B84E860" w14:textId="77777777" w:rsidR="00F27512" w:rsidRPr="00F27512" w:rsidRDefault="00F27512" w:rsidP="00F27512">
      <w:pPr>
        <w:spacing w:line="276" w:lineRule="auto"/>
        <w:rPr>
          <w:rFonts w:ascii="Calibri" w:hAnsi="Calibri"/>
        </w:rPr>
      </w:pPr>
      <w:r w:rsidRPr="00F27512">
        <w:rPr>
          <w:rFonts w:ascii="Calibri" w:hAnsi="Calibri"/>
        </w:rPr>
        <w:t>I thought about it a little later and it occurred to me that this horse, every single day of his life, rides the same trail in the same order. He goes at the same speed. He does the same thing over and over again. I was asking him to do something that was completely out of his mindset, something that was out of his comfort zone, something that he had perhaps never done before.</w:t>
      </w:r>
    </w:p>
    <w:p w14:paraId="24D377C1" w14:textId="77777777" w:rsidR="00F27512" w:rsidRPr="00F27512" w:rsidRDefault="00F27512" w:rsidP="00F27512">
      <w:pPr>
        <w:spacing w:line="276" w:lineRule="auto"/>
        <w:rPr>
          <w:rFonts w:ascii="Calibri" w:hAnsi="Calibri"/>
        </w:rPr>
      </w:pPr>
    </w:p>
    <w:p w14:paraId="5FA5E886" w14:textId="5E166349" w:rsidR="00F27512" w:rsidRPr="00F27512" w:rsidRDefault="00F27512" w:rsidP="00F27512">
      <w:pPr>
        <w:spacing w:line="276" w:lineRule="auto"/>
        <w:rPr>
          <w:rFonts w:ascii="Calibri" w:hAnsi="Calibri"/>
        </w:rPr>
      </w:pPr>
      <w:r w:rsidRPr="00F27512">
        <w:rPr>
          <w:rFonts w:ascii="Calibri" w:hAnsi="Calibri"/>
        </w:rPr>
        <w:t>Sometimes changing our mind is like riding a</w:t>
      </w:r>
      <w:r w:rsidR="00870039">
        <w:rPr>
          <w:rFonts w:ascii="Calibri" w:hAnsi="Calibri"/>
        </w:rPr>
        <w:t xml:space="preserve"> stubborn</w:t>
      </w:r>
      <w:r w:rsidRPr="00F27512">
        <w:rPr>
          <w:rFonts w:ascii="Calibri" w:hAnsi="Calibri"/>
        </w:rPr>
        <w:t xml:space="preserve"> horse. We have a set path that we're used to riding on. We have set things that we're used to accomplishing, and patterns, and so forth. Yet to have our mind fixed on God means that we have to be transformed. </w:t>
      </w:r>
    </w:p>
    <w:p w14:paraId="7AD64C78" w14:textId="77777777" w:rsidR="00F27512" w:rsidRPr="00F27512" w:rsidRDefault="00F27512" w:rsidP="00F27512">
      <w:pPr>
        <w:spacing w:line="276" w:lineRule="auto"/>
        <w:rPr>
          <w:rFonts w:ascii="Calibri" w:hAnsi="Calibri"/>
        </w:rPr>
      </w:pPr>
    </w:p>
    <w:p w14:paraId="0A409819" w14:textId="686564A4" w:rsidR="00F27512" w:rsidRPr="00F27512" w:rsidRDefault="00F27512" w:rsidP="00F27512">
      <w:pPr>
        <w:spacing w:line="276" w:lineRule="auto"/>
        <w:rPr>
          <w:rFonts w:ascii="Calibri" w:hAnsi="Calibri"/>
        </w:rPr>
      </w:pPr>
      <w:r w:rsidRPr="00F27512">
        <w:rPr>
          <w:rFonts w:ascii="Calibri" w:hAnsi="Calibri"/>
        </w:rPr>
        <w:t>Romans says that we're to be transformed by the renewing of our mind. In other words, if we're to follow Christ, our mind has to be made new. We cannot think the old way. We cannot have the same thoughts and the same patterns that we used to have</w:t>
      </w:r>
      <w:r w:rsidR="00376510">
        <w:rPr>
          <w:rFonts w:ascii="Calibri" w:hAnsi="Calibri"/>
        </w:rPr>
        <w:t xml:space="preserve"> b</w:t>
      </w:r>
      <w:r w:rsidRPr="00F27512">
        <w:rPr>
          <w:rFonts w:ascii="Calibri" w:hAnsi="Calibri"/>
        </w:rPr>
        <w:t xml:space="preserve">ecause now our mind is under the power and the authority of Jesus Christ. We don't think like we used to think. </w:t>
      </w:r>
    </w:p>
    <w:p w14:paraId="6B17BE56" w14:textId="77777777" w:rsidR="00F27512" w:rsidRPr="00F27512" w:rsidRDefault="00F27512" w:rsidP="00F27512">
      <w:pPr>
        <w:spacing w:line="276" w:lineRule="auto"/>
        <w:rPr>
          <w:rFonts w:ascii="Calibri" w:hAnsi="Calibri"/>
        </w:rPr>
      </w:pPr>
    </w:p>
    <w:p w14:paraId="08EDDF7C" w14:textId="3AEB86C9" w:rsidR="00F27512" w:rsidRPr="00F27512" w:rsidRDefault="00F27512" w:rsidP="00F27512">
      <w:pPr>
        <w:spacing w:line="276" w:lineRule="auto"/>
        <w:rPr>
          <w:rFonts w:ascii="Calibri" w:hAnsi="Calibri"/>
        </w:rPr>
      </w:pPr>
      <w:r w:rsidRPr="00F27512">
        <w:rPr>
          <w:rFonts w:ascii="Calibri" w:hAnsi="Calibri"/>
        </w:rPr>
        <w:lastRenderedPageBreak/>
        <w:t xml:space="preserve">I'm convinced that breaking up with bad thought patterns is a lot like breaking up with a bad girlfriend. Think about it for a moment. Bad thoughts stalk you down. They come and find you. Bad thoughts keep calling, even when you're not answering. There's something </w:t>
      </w:r>
      <w:r w:rsidR="00376510">
        <w:rPr>
          <w:rFonts w:ascii="Calibri" w:hAnsi="Calibri"/>
        </w:rPr>
        <w:t xml:space="preserve">appealing </w:t>
      </w:r>
      <w:r w:rsidRPr="00F27512">
        <w:rPr>
          <w:rFonts w:ascii="Calibri" w:hAnsi="Calibri"/>
        </w:rPr>
        <w:t xml:space="preserve">about them, yet they're destructive at the same time. You think things will get better with time and they don't. We have bad relationships with bad thinking. When we're in a bad relationship with somebody, everybody else </w:t>
      </w:r>
      <w:r w:rsidR="00376510">
        <w:rPr>
          <w:rFonts w:ascii="Calibri" w:hAnsi="Calibri"/>
        </w:rPr>
        <w:t xml:space="preserve">around us </w:t>
      </w:r>
      <w:r w:rsidRPr="00F27512">
        <w:rPr>
          <w:rFonts w:ascii="Calibri" w:hAnsi="Calibri"/>
        </w:rPr>
        <w:t xml:space="preserve">sees it. We're usually the last one. We think, “If I could just hang in a little bit more, it'll be better.” </w:t>
      </w:r>
    </w:p>
    <w:p w14:paraId="28A33D70" w14:textId="77777777" w:rsidR="00F27512" w:rsidRPr="00F27512" w:rsidRDefault="00F27512" w:rsidP="00F27512">
      <w:pPr>
        <w:spacing w:line="276" w:lineRule="auto"/>
        <w:rPr>
          <w:rFonts w:ascii="Calibri" w:hAnsi="Calibri"/>
        </w:rPr>
      </w:pPr>
    </w:p>
    <w:p w14:paraId="1978BDAB" w14:textId="4CD05D90" w:rsidR="00F27512" w:rsidRPr="00F27512" w:rsidRDefault="00F27512" w:rsidP="00F27512">
      <w:pPr>
        <w:spacing w:line="276" w:lineRule="auto"/>
        <w:rPr>
          <w:rFonts w:ascii="Calibri" w:hAnsi="Calibri"/>
        </w:rPr>
      </w:pPr>
      <w:r w:rsidRPr="00F27512">
        <w:rPr>
          <w:rFonts w:ascii="Calibri" w:hAnsi="Calibri"/>
        </w:rPr>
        <w:t>I want to challenge you today to break up with bad thinking. To say “it's over” to the old mindset. To say, “I'm done thinking the way that I used to think.” It's God first, not self. It's God's will. It's God's purpose. It's God's ways above my ways. I want to get my mind set on the things of God. I want to focus on the things that He has for me.</w:t>
      </w:r>
    </w:p>
    <w:p w14:paraId="481103A4" w14:textId="77777777" w:rsidR="00F27512" w:rsidRPr="00F27512" w:rsidRDefault="00F27512" w:rsidP="00F27512">
      <w:pPr>
        <w:spacing w:line="276" w:lineRule="auto"/>
        <w:rPr>
          <w:rFonts w:ascii="Calibri" w:hAnsi="Calibri"/>
        </w:rPr>
      </w:pPr>
    </w:p>
    <w:p w14:paraId="4FC57F19" w14:textId="77777777" w:rsidR="00F27512" w:rsidRPr="00F27512" w:rsidRDefault="00F27512" w:rsidP="00F27512">
      <w:pPr>
        <w:spacing w:line="276" w:lineRule="auto"/>
        <w:rPr>
          <w:rFonts w:ascii="Calibri" w:hAnsi="Calibri"/>
        </w:rPr>
      </w:pPr>
      <w:r w:rsidRPr="00F27512">
        <w:rPr>
          <w:rFonts w:ascii="Calibri" w:hAnsi="Calibri"/>
        </w:rPr>
        <w:t>“For I know the plans I have for you,” says the Lord. “They are plans for good and not for disaster, to give you a future and a hope” (Jeremiah 29:11).</w:t>
      </w:r>
    </w:p>
    <w:p w14:paraId="66A9B7B9" w14:textId="77777777" w:rsidR="00F27512" w:rsidRPr="00F27512" w:rsidRDefault="00F27512" w:rsidP="00F27512">
      <w:pPr>
        <w:spacing w:line="276" w:lineRule="auto"/>
        <w:rPr>
          <w:rFonts w:ascii="Calibri" w:hAnsi="Calibri"/>
        </w:rPr>
      </w:pPr>
    </w:p>
    <w:p w14:paraId="17FA25A7" w14:textId="77777777" w:rsidR="00F27512" w:rsidRPr="00F27512" w:rsidRDefault="00F27512" w:rsidP="00F27512">
      <w:pPr>
        <w:spacing w:line="276" w:lineRule="auto"/>
        <w:rPr>
          <w:rFonts w:ascii="Calibri" w:hAnsi="Calibri"/>
        </w:rPr>
      </w:pPr>
      <w:r w:rsidRPr="00F27512">
        <w:rPr>
          <w:rFonts w:ascii="Calibri" w:hAnsi="Calibri"/>
        </w:rPr>
        <w:t xml:space="preserve">Did you know that you have a future and a hope? You may feel like today you don't. But God always has a future and a hope for you. We ought to change that trail, change that train, change that pattern of thinking, and recognize that God has a plan. He does. </w:t>
      </w:r>
    </w:p>
    <w:p w14:paraId="72832B4A" w14:textId="77777777" w:rsidR="00F27512" w:rsidRPr="00F27512" w:rsidRDefault="00F27512" w:rsidP="00F27512">
      <w:pPr>
        <w:spacing w:line="276" w:lineRule="auto"/>
        <w:rPr>
          <w:rFonts w:ascii="Calibri" w:hAnsi="Calibri"/>
        </w:rPr>
      </w:pPr>
    </w:p>
    <w:p w14:paraId="2D20BBDB" w14:textId="274890FC" w:rsidR="00F27512" w:rsidRPr="00F27512" w:rsidRDefault="00F27512" w:rsidP="00F27512">
      <w:pPr>
        <w:spacing w:line="276" w:lineRule="auto"/>
        <w:rPr>
          <w:rFonts w:ascii="Calibri" w:hAnsi="Calibri"/>
        </w:rPr>
      </w:pPr>
      <w:r w:rsidRPr="00F27512">
        <w:rPr>
          <w:rFonts w:ascii="Calibri" w:hAnsi="Calibri"/>
        </w:rPr>
        <w:t>Let me ask you this: What if your business idea</w:t>
      </w:r>
      <w:r w:rsidRPr="00F27512">
        <w:rPr>
          <w:rFonts w:ascii="Calibri" w:hAnsi="Calibri"/>
          <w:i/>
          <w:iCs/>
        </w:rPr>
        <w:t xml:space="preserve"> did</w:t>
      </w:r>
      <w:r w:rsidRPr="00F27512">
        <w:rPr>
          <w:rFonts w:ascii="Calibri" w:hAnsi="Calibri"/>
        </w:rPr>
        <w:t xml:space="preserve"> work out? What if your prodigal kids </w:t>
      </w:r>
      <w:r w:rsidRPr="00F27512">
        <w:rPr>
          <w:rFonts w:ascii="Calibri" w:hAnsi="Calibri"/>
          <w:i/>
          <w:iCs/>
        </w:rPr>
        <w:t>did</w:t>
      </w:r>
      <w:r w:rsidRPr="00F27512">
        <w:rPr>
          <w:rFonts w:ascii="Calibri" w:hAnsi="Calibri"/>
        </w:rPr>
        <w:t xml:space="preserve"> come back to the Lord? What if your husband who's been telling you he's an unbeliever for years and years </w:t>
      </w:r>
      <w:r w:rsidRPr="00F27512">
        <w:rPr>
          <w:rFonts w:ascii="Calibri" w:hAnsi="Calibri"/>
          <w:i/>
          <w:iCs/>
        </w:rPr>
        <w:t xml:space="preserve">did </w:t>
      </w:r>
      <w:r w:rsidRPr="00F27512">
        <w:rPr>
          <w:rFonts w:ascii="Calibri" w:hAnsi="Calibri"/>
        </w:rPr>
        <w:t xml:space="preserve">come to faith in Christ? What if you </w:t>
      </w:r>
      <w:r w:rsidRPr="00F27512">
        <w:rPr>
          <w:rFonts w:ascii="Calibri" w:hAnsi="Calibri"/>
          <w:i/>
          <w:iCs/>
        </w:rPr>
        <w:t>did</w:t>
      </w:r>
      <w:r w:rsidRPr="00F27512">
        <w:rPr>
          <w:rFonts w:ascii="Calibri" w:hAnsi="Calibri"/>
        </w:rPr>
        <w:t xml:space="preserve"> get a promotion? What if your strained marriage </w:t>
      </w:r>
      <w:r w:rsidRPr="00F27512">
        <w:rPr>
          <w:rFonts w:ascii="Calibri" w:hAnsi="Calibri"/>
          <w:i/>
          <w:iCs/>
        </w:rPr>
        <w:t>did</w:t>
      </w:r>
      <w:r w:rsidRPr="00F27512">
        <w:rPr>
          <w:rFonts w:ascii="Calibri" w:hAnsi="Calibri"/>
        </w:rPr>
        <w:t xml:space="preserve"> work out? What if? What if we changed our thinking? God has that purpose and that plan. He has that plan for us. We </w:t>
      </w:r>
      <w:r w:rsidR="00376510">
        <w:rPr>
          <w:rFonts w:ascii="Calibri" w:hAnsi="Calibri"/>
        </w:rPr>
        <w:t>must</w:t>
      </w:r>
      <w:r w:rsidRPr="00F27512">
        <w:rPr>
          <w:rFonts w:ascii="Calibri" w:hAnsi="Calibri"/>
        </w:rPr>
        <w:t xml:space="preserve"> filter those thoughts. </w:t>
      </w:r>
    </w:p>
    <w:p w14:paraId="5BD391B4" w14:textId="77777777" w:rsidR="00F27512" w:rsidRPr="00F27512" w:rsidRDefault="00F27512" w:rsidP="00F27512">
      <w:pPr>
        <w:spacing w:line="276" w:lineRule="auto"/>
        <w:rPr>
          <w:rFonts w:ascii="Calibri" w:hAnsi="Calibri"/>
        </w:rPr>
      </w:pPr>
    </w:p>
    <w:p w14:paraId="5E899BBA" w14:textId="77777777" w:rsidR="00F27512" w:rsidRPr="00F27512" w:rsidRDefault="00F27512" w:rsidP="00F27512">
      <w:pPr>
        <w:spacing w:line="276" w:lineRule="auto"/>
        <w:rPr>
          <w:rFonts w:ascii="Calibri" w:hAnsi="Calibri"/>
        </w:rPr>
      </w:pPr>
      <w:r w:rsidRPr="00F27512">
        <w:rPr>
          <w:rFonts w:ascii="Calibri" w:hAnsi="Calibri"/>
        </w:rPr>
        <w:t>“We destroy arguments and every lofty opinion raised against the knowledge of God, and take every thought captive to obey Christ” (2 Corinthians 10:5.)</w:t>
      </w:r>
    </w:p>
    <w:p w14:paraId="602819A4" w14:textId="77777777" w:rsidR="00F27512" w:rsidRPr="00F27512" w:rsidRDefault="00F27512" w:rsidP="00F27512">
      <w:pPr>
        <w:spacing w:line="276" w:lineRule="auto"/>
        <w:rPr>
          <w:rFonts w:ascii="Calibri" w:hAnsi="Calibri"/>
        </w:rPr>
      </w:pPr>
    </w:p>
    <w:p w14:paraId="7D6C9811" w14:textId="77777777" w:rsidR="00F27512" w:rsidRPr="00F27512" w:rsidRDefault="00F27512" w:rsidP="00F27512">
      <w:pPr>
        <w:spacing w:line="276" w:lineRule="auto"/>
        <w:rPr>
          <w:rFonts w:ascii="Calibri" w:hAnsi="Calibri"/>
        </w:rPr>
      </w:pPr>
      <w:r w:rsidRPr="00F27512">
        <w:rPr>
          <w:rFonts w:ascii="Calibri" w:hAnsi="Calibri"/>
        </w:rPr>
        <w:t xml:space="preserve">To take a thought captive means to blow it up. I'm imagining myself playing video games. I like to blow things up playing video games. Every time a thought comes into our mind that's not in alignment with the word of God, the will of God, the purpose of God, the character of God, I blow it up. </w:t>
      </w:r>
    </w:p>
    <w:p w14:paraId="4A12CF2B" w14:textId="77777777" w:rsidR="00F27512" w:rsidRPr="00F27512" w:rsidRDefault="00F27512" w:rsidP="00F27512">
      <w:pPr>
        <w:spacing w:line="276" w:lineRule="auto"/>
        <w:rPr>
          <w:rFonts w:ascii="Calibri" w:hAnsi="Calibri"/>
        </w:rPr>
      </w:pPr>
    </w:p>
    <w:p w14:paraId="4EA27C5D" w14:textId="56EF16FC" w:rsidR="00F27512" w:rsidRPr="00F27512" w:rsidRDefault="00F27512" w:rsidP="00F27512">
      <w:pPr>
        <w:spacing w:line="276" w:lineRule="auto"/>
        <w:rPr>
          <w:rFonts w:ascii="Calibri" w:hAnsi="Calibri"/>
        </w:rPr>
      </w:pPr>
      <w:r w:rsidRPr="00F27512">
        <w:rPr>
          <w:rFonts w:ascii="Calibri" w:hAnsi="Calibri"/>
        </w:rPr>
        <w:t xml:space="preserve">Here’s the problem, most people </w:t>
      </w:r>
      <w:r w:rsidR="00870039">
        <w:rPr>
          <w:rFonts w:ascii="Calibri" w:hAnsi="Calibri"/>
        </w:rPr>
        <w:t xml:space="preserve">don’t </w:t>
      </w:r>
      <w:r w:rsidRPr="00F27512">
        <w:rPr>
          <w:rFonts w:ascii="Calibri" w:hAnsi="Calibri"/>
        </w:rPr>
        <w:t xml:space="preserve">think about what they're thinking about. We just think about whatever comes into the mind. We </w:t>
      </w:r>
      <w:proofErr w:type="gramStart"/>
      <w:r w:rsidR="00376510">
        <w:rPr>
          <w:rFonts w:ascii="Calibri" w:hAnsi="Calibri"/>
        </w:rPr>
        <w:t>have</w:t>
      </w:r>
      <w:r w:rsidRPr="00F27512">
        <w:rPr>
          <w:rFonts w:ascii="Calibri" w:hAnsi="Calibri"/>
        </w:rPr>
        <w:t xml:space="preserve"> to</w:t>
      </w:r>
      <w:proofErr w:type="gramEnd"/>
      <w:r w:rsidRPr="00F27512">
        <w:rPr>
          <w:rFonts w:ascii="Calibri" w:hAnsi="Calibri"/>
        </w:rPr>
        <w:t xml:space="preserve"> filter. There are certain thoughts I refuse to have. I will not think like that. I will not live in that mindset. I will not board that train. I will not </w:t>
      </w:r>
      <w:r w:rsidRPr="00F27512">
        <w:rPr>
          <w:rFonts w:ascii="Calibri" w:hAnsi="Calibri"/>
        </w:rPr>
        <w:lastRenderedPageBreak/>
        <w:t xml:space="preserve">take that trail. I have to take every thought captive to the obedience of Christ. I want to put my mind under the authority of God. I refuse to be discouraged. I refuse to be depressed. I refuse to feel sorry for myself. I refuse to keep living the old pattern. Instead, I want to step into God's abundance and His plan for my life. </w:t>
      </w:r>
    </w:p>
    <w:p w14:paraId="4A89CA29" w14:textId="77777777" w:rsidR="00F27512" w:rsidRPr="00F27512" w:rsidRDefault="00F27512" w:rsidP="00F27512">
      <w:pPr>
        <w:spacing w:line="276" w:lineRule="auto"/>
        <w:rPr>
          <w:rFonts w:ascii="Calibri" w:hAnsi="Calibri"/>
        </w:rPr>
      </w:pPr>
    </w:p>
    <w:p w14:paraId="231D6096" w14:textId="777E5370" w:rsidR="00F27512" w:rsidRPr="00F27512" w:rsidRDefault="00F27512" w:rsidP="00F27512">
      <w:pPr>
        <w:spacing w:line="276" w:lineRule="auto"/>
        <w:rPr>
          <w:rFonts w:ascii="Calibri" w:hAnsi="Calibri"/>
        </w:rPr>
      </w:pPr>
      <w:r w:rsidRPr="00F27512">
        <w:rPr>
          <w:rFonts w:ascii="Calibri" w:hAnsi="Calibri"/>
        </w:rPr>
        <w:t>The Apostle Paul challenged us to meditate on these things. He said, “We should focus on what is pure (not what is filthy), what</w:t>
      </w:r>
      <w:r w:rsidR="00376510">
        <w:rPr>
          <w:rFonts w:ascii="Calibri" w:hAnsi="Calibri"/>
        </w:rPr>
        <w:t xml:space="preserve"> is </w:t>
      </w:r>
      <w:r w:rsidRPr="00F27512">
        <w:rPr>
          <w:rFonts w:ascii="Calibri" w:hAnsi="Calibri"/>
        </w:rPr>
        <w:t>true (not what is false), what is admirable (not what is embarrassing), what is excellent (not what is getting by), what is noble (not what is selfish).” He also said in the same book that “when our mind is fixed on the things of God, that we have a peace that passes all understanding.”</w:t>
      </w:r>
    </w:p>
    <w:p w14:paraId="390F1E3A" w14:textId="77777777" w:rsidR="00F27512" w:rsidRPr="00F27512" w:rsidRDefault="00F27512" w:rsidP="00F27512">
      <w:pPr>
        <w:spacing w:line="276" w:lineRule="auto"/>
        <w:rPr>
          <w:rFonts w:ascii="Calibri" w:hAnsi="Calibri"/>
        </w:rPr>
      </w:pPr>
    </w:p>
    <w:p w14:paraId="140778B4" w14:textId="77777777" w:rsidR="00F27512" w:rsidRPr="00F27512" w:rsidRDefault="00F27512" w:rsidP="00F27512">
      <w:pPr>
        <w:spacing w:line="276" w:lineRule="auto"/>
        <w:rPr>
          <w:rFonts w:ascii="Calibri" w:hAnsi="Calibri"/>
        </w:rPr>
      </w:pPr>
      <w:r w:rsidRPr="00F27512">
        <w:rPr>
          <w:rFonts w:ascii="Calibri" w:hAnsi="Calibri"/>
        </w:rPr>
        <w:t>The peace that God wants to bring into your life is supernatural. It's hard to put it into words. It's hard to articulate it. It's hard to explain it. It's hard to put it into a box. But if you've ever experienced it, you know where you've been. You know what that peace is like. It's a peace that passes understanding. It defies logic. It goes beyond reason and comprehension. It is supernatural. It is from God. When our mind is fixed on God, that's the life that God desires for us to have.</w:t>
      </w:r>
    </w:p>
    <w:p w14:paraId="7DAE5EDD" w14:textId="77777777" w:rsidR="00F27512" w:rsidRPr="00F27512" w:rsidRDefault="00F27512" w:rsidP="00F27512">
      <w:pPr>
        <w:spacing w:line="276" w:lineRule="auto"/>
        <w:rPr>
          <w:rFonts w:ascii="Calibri" w:hAnsi="Calibri"/>
        </w:rPr>
      </w:pPr>
    </w:p>
    <w:p w14:paraId="257A3D72" w14:textId="77BF46D8" w:rsidR="00F27512" w:rsidRPr="00F27512" w:rsidRDefault="00F27512" w:rsidP="00F27512">
      <w:pPr>
        <w:spacing w:line="276" w:lineRule="auto"/>
        <w:rPr>
          <w:rFonts w:ascii="Calibri" w:hAnsi="Calibri"/>
        </w:rPr>
      </w:pPr>
      <w:r w:rsidRPr="00F27512">
        <w:rPr>
          <w:rFonts w:ascii="Calibri" w:hAnsi="Calibri"/>
        </w:rPr>
        <w:t xml:space="preserve">How do I keep that mind focused, filtered, and fixed? We ought to be in community with other believers. We ought to be at church. I know during the coronavirus crisis going on right now it's a little difficult. But we ought to be as involved with other believers as we can. We need community. We need faith. We need the word of God. We need prayer in our life every day. It’s impossible to have your mind fixed on God if you're not putting God's thoughts into your heart and into your mind every day. You can't just come to church one time a week and get the spiritual filling that you need for the rest of the 7 days of the week. We </w:t>
      </w:r>
      <w:r w:rsidR="00870039">
        <w:rPr>
          <w:rFonts w:ascii="Calibri" w:hAnsi="Calibri"/>
        </w:rPr>
        <w:t>must</w:t>
      </w:r>
      <w:r w:rsidRPr="00F27512">
        <w:rPr>
          <w:rFonts w:ascii="Calibri" w:hAnsi="Calibri"/>
        </w:rPr>
        <w:t xml:space="preserve"> walk with God. It requires a level of discipline and commitment. It requires a focus. It requires a drive and a discipline in our life. We need the word of God. We need the people of God.</w:t>
      </w:r>
    </w:p>
    <w:p w14:paraId="5D940D50" w14:textId="77777777" w:rsidR="00F27512" w:rsidRPr="00F27512" w:rsidRDefault="00F27512" w:rsidP="00F27512">
      <w:pPr>
        <w:spacing w:line="276" w:lineRule="auto"/>
        <w:rPr>
          <w:rFonts w:ascii="Calibri" w:hAnsi="Calibri"/>
        </w:rPr>
      </w:pPr>
    </w:p>
    <w:p w14:paraId="13CF9A2B" w14:textId="77777777" w:rsidR="00F27512" w:rsidRPr="00F27512" w:rsidRDefault="00F27512" w:rsidP="00F27512">
      <w:pPr>
        <w:spacing w:line="276" w:lineRule="auto"/>
        <w:rPr>
          <w:rFonts w:ascii="Calibri" w:hAnsi="Calibri"/>
        </w:rPr>
      </w:pPr>
      <w:r w:rsidRPr="00F27512">
        <w:rPr>
          <w:rFonts w:ascii="Calibri" w:hAnsi="Calibri"/>
        </w:rPr>
        <w:t>“Set your mind on the kingdom of God” (Matthew 6:33).</w:t>
      </w:r>
    </w:p>
    <w:p w14:paraId="1E5A30E0" w14:textId="77777777" w:rsidR="00F27512" w:rsidRPr="00F27512" w:rsidRDefault="00F27512" w:rsidP="00F27512">
      <w:pPr>
        <w:spacing w:line="276" w:lineRule="auto"/>
        <w:rPr>
          <w:rFonts w:ascii="Calibri" w:hAnsi="Calibri"/>
        </w:rPr>
      </w:pPr>
    </w:p>
    <w:p w14:paraId="0511BF45" w14:textId="77777777" w:rsidR="00F27512" w:rsidRPr="00F27512" w:rsidRDefault="00F27512" w:rsidP="00F27512">
      <w:pPr>
        <w:spacing w:line="276" w:lineRule="auto"/>
        <w:rPr>
          <w:rFonts w:ascii="Calibri" w:hAnsi="Calibri"/>
        </w:rPr>
      </w:pPr>
      <w:r w:rsidRPr="00F27512">
        <w:rPr>
          <w:rFonts w:ascii="Calibri" w:hAnsi="Calibri"/>
        </w:rPr>
        <w:t>“Seek ye first the kingdom of God” (Matthew 6:33).</w:t>
      </w:r>
    </w:p>
    <w:p w14:paraId="14E36EE5" w14:textId="77777777" w:rsidR="00F27512" w:rsidRPr="00F27512" w:rsidRDefault="00F27512" w:rsidP="00F27512">
      <w:pPr>
        <w:spacing w:line="276" w:lineRule="auto"/>
        <w:rPr>
          <w:rFonts w:ascii="Calibri" w:hAnsi="Calibri"/>
        </w:rPr>
      </w:pPr>
    </w:p>
    <w:p w14:paraId="7421FCD6" w14:textId="7AF9624D" w:rsidR="00F27512" w:rsidRPr="00F27512" w:rsidRDefault="00F27512" w:rsidP="00F27512">
      <w:pPr>
        <w:spacing w:line="276" w:lineRule="auto"/>
        <w:rPr>
          <w:rFonts w:ascii="Calibri" w:hAnsi="Calibri"/>
        </w:rPr>
      </w:pPr>
      <w:r w:rsidRPr="00F27512">
        <w:rPr>
          <w:rFonts w:ascii="Calibri" w:hAnsi="Calibri"/>
        </w:rPr>
        <w:t>I love this “set your mind on the kingdom of God.” Is your mindset focused on the kingdom of God or is it just on you? Is it set on God's kingdom? Matthew 6:33 sa</w:t>
      </w:r>
      <w:r w:rsidR="00376510">
        <w:rPr>
          <w:rFonts w:ascii="Calibri" w:hAnsi="Calibri"/>
        </w:rPr>
        <w:t>ys</w:t>
      </w:r>
      <w:r w:rsidRPr="00F27512">
        <w:rPr>
          <w:rFonts w:ascii="Calibri" w:hAnsi="Calibri"/>
        </w:rPr>
        <w:t xml:space="preserve"> if you’ll </w:t>
      </w:r>
      <w:r w:rsidR="00376510">
        <w:rPr>
          <w:rFonts w:ascii="Calibri" w:hAnsi="Calibri"/>
        </w:rPr>
        <w:t>focus</w:t>
      </w:r>
      <w:r w:rsidRPr="00F27512">
        <w:rPr>
          <w:rFonts w:ascii="Calibri" w:hAnsi="Calibri"/>
        </w:rPr>
        <w:t xml:space="preserve"> </w:t>
      </w:r>
      <w:r w:rsidR="00376510">
        <w:rPr>
          <w:rFonts w:ascii="Calibri" w:hAnsi="Calibri"/>
        </w:rPr>
        <w:t>on</w:t>
      </w:r>
      <w:r w:rsidRPr="00F27512">
        <w:rPr>
          <w:rFonts w:ascii="Calibri" w:hAnsi="Calibri"/>
        </w:rPr>
        <w:t xml:space="preserve"> God's kingdom, God will take care of you. Seek first the kingdom and then all these other things will be added to you. Let's get our mind focused on what God wants, God's desires, God's thoughts, </w:t>
      </w:r>
      <w:r w:rsidRPr="00F27512">
        <w:rPr>
          <w:rFonts w:ascii="Calibri" w:hAnsi="Calibri"/>
        </w:rPr>
        <w:lastRenderedPageBreak/>
        <w:t xml:space="preserve">God's purposes, and then everything else will fall into place. Everything else that matters will happen. Don't be anxious. </w:t>
      </w:r>
    </w:p>
    <w:p w14:paraId="56EDA00B" w14:textId="77777777" w:rsidR="00F27512" w:rsidRPr="00F27512" w:rsidRDefault="00F27512" w:rsidP="00F27512">
      <w:pPr>
        <w:spacing w:line="276" w:lineRule="auto"/>
        <w:rPr>
          <w:rFonts w:ascii="Calibri" w:hAnsi="Calibri"/>
        </w:rPr>
      </w:pPr>
    </w:p>
    <w:p w14:paraId="75219B09" w14:textId="77777777" w:rsidR="00F27512" w:rsidRPr="00F27512" w:rsidRDefault="00F27512" w:rsidP="00F27512">
      <w:pPr>
        <w:spacing w:line="276" w:lineRule="auto"/>
        <w:rPr>
          <w:rFonts w:ascii="Calibri" w:hAnsi="Calibri"/>
        </w:rPr>
      </w:pPr>
      <w:r w:rsidRPr="00F27512">
        <w:rPr>
          <w:rFonts w:ascii="Calibri" w:hAnsi="Calibri"/>
        </w:rPr>
        <w:t>“Do not be anxious about anything, but in every situation, by prayer and petition, with thanksgiving, present your requests to God. And the peace of God, which transcends all understanding, will guard your hearts and your minds in Christ Jesus” (Philippians 4:6-7).</w:t>
      </w:r>
    </w:p>
    <w:p w14:paraId="2545AEB1" w14:textId="77777777" w:rsidR="00F27512" w:rsidRPr="00F27512" w:rsidRDefault="00F27512" w:rsidP="00F27512">
      <w:pPr>
        <w:spacing w:line="276" w:lineRule="auto"/>
        <w:rPr>
          <w:rFonts w:ascii="Calibri" w:hAnsi="Calibri"/>
        </w:rPr>
      </w:pPr>
    </w:p>
    <w:p w14:paraId="7D4B910B" w14:textId="77777777" w:rsidR="00F27512" w:rsidRPr="00F27512" w:rsidRDefault="00F27512" w:rsidP="00F27512">
      <w:pPr>
        <w:spacing w:line="276" w:lineRule="auto"/>
        <w:rPr>
          <w:rFonts w:ascii="Calibri" w:hAnsi="Calibri"/>
        </w:rPr>
      </w:pPr>
      <w:r w:rsidRPr="00F27512">
        <w:rPr>
          <w:rFonts w:ascii="Calibri" w:hAnsi="Calibri"/>
        </w:rPr>
        <w:t xml:space="preserve">Wow. Prayer will keep our mind on the things of God. </w:t>
      </w:r>
    </w:p>
    <w:p w14:paraId="57083D8B" w14:textId="77777777" w:rsidR="00F27512" w:rsidRPr="00F27512" w:rsidRDefault="00F27512" w:rsidP="00F27512">
      <w:pPr>
        <w:spacing w:line="276" w:lineRule="auto"/>
        <w:rPr>
          <w:rFonts w:ascii="Calibri" w:hAnsi="Calibri"/>
        </w:rPr>
      </w:pPr>
    </w:p>
    <w:p w14:paraId="722DE2B9" w14:textId="77777777" w:rsidR="00F27512" w:rsidRPr="00F27512" w:rsidRDefault="00F27512" w:rsidP="00F27512">
      <w:pPr>
        <w:spacing w:line="276" w:lineRule="auto"/>
        <w:rPr>
          <w:rFonts w:ascii="Calibri" w:hAnsi="Calibri"/>
        </w:rPr>
      </w:pPr>
      <w:r w:rsidRPr="00F27512">
        <w:rPr>
          <w:rFonts w:ascii="Calibri" w:hAnsi="Calibri"/>
        </w:rPr>
        <w:t>Notice he says here it “will guard your heart and your mind.” Your heart is your feelings and your mind is your thoughts. When your mind is focused on God and you begin to pray, God will protect your heart, your emotions, and your mind, your thought life. It's like a shield. God puts the shield of faith around us. All the attacks of the enemy are coming our direction, but we have the great shield of faith that is there protecting the heart and the mind. It's double peace actually. It guards our hearts and our mind, and it surpasses all understanding.</w:t>
      </w:r>
    </w:p>
    <w:p w14:paraId="655FBC41" w14:textId="77777777" w:rsidR="00F27512" w:rsidRPr="00F27512" w:rsidRDefault="00F27512" w:rsidP="00F27512">
      <w:pPr>
        <w:spacing w:line="276" w:lineRule="auto"/>
        <w:rPr>
          <w:rFonts w:ascii="Calibri" w:hAnsi="Calibri"/>
        </w:rPr>
      </w:pPr>
    </w:p>
    <w:p w14:paraId="24C5FCEE" w14:textId="77777777" w:rsidR="00F27512" w:rsidRPr="00F27512" w:rsidRDefault="00F27512" w:rsidP="00F27512">
      <w:pPr>
        <w:spacing w:line="276" w:lineRule="auto"/>
        <w:rPr>
          <w:rFonts w:ascii="Calibri" w:hAnsi="Calibri"/>
        </w:rPr>
      </w:pPr>
      <w:r w:rsidRPr="00F27512">
        <w:rPr>
          <w:rFonts w:ascii="Calibri" w:hAnsi="Calibri"/>
        </w:rPr>
        <w:t>Isaiah gives us one other challenge. Not just fixing our mind, but:</w:t>
      </w:r>
    </w:p>
    <w:p w14:paraId="5A84FED7" w14:textId="77777777" w:rsidR="00F27512" w:rsidRPr="00F27512" w:rsidRDefault="00F27512" w:rsidP="00F27512">
      <w:pPr>
        <w:spacing w:line="276" w:lineRule="auto"/>
        <w:rPr>
          <w:rFonts w:ascii="Calibri" w:hAnsi="Calibri"/>
        </w:rPr>
      </w:pPr>
    </w:p>
    <w:p w14:paraId="3B3169C7" w14:textId="77777777" w:rsidR="00F27512" w:rsidRPr="00F27512" w:rsidRDefault="00F27512" w:rsidP="00F27512">
      <w:pPr>
        <w:spacing w:line="276" w:lineRule="auto"/>
        <w:rPr>
          <w:rFonts w:ascii="Calibri" w:hAnsi="Calibri"/>
          <w:b/>
          <w:bCs/>
        </w:rPr>
      </w:pPr>
      <w:r w:rsidRPr="00F27512">
        <w:rPr>
          <w:rFonts w:ascii="Calibri" w:hAnsi="Calibri"/>
          <w:b/>
          <w:bCs/>
        </w:rPr>
        <w:t>3. God wants me to trust Him. (Trusting Heart)</w:t>
      </w:r>
    </w:p>
    <w:p w14:paraId="71B3D1CE" w14:textId="77777777" w:rsidR="00F27512" w:rsidRPr="00F27512" w:rsidRDefault="00F27512" w:rsidP="00F27512">
      <w:pPr>
        <w:spacing w:line="276" w:lineRule="auto"/>
        <w:rPr>
          <w:rFonts w:ascii="Calibri" w:hAnsi="Calibri"/>
        </w:rPr>
      </w:pPr>
    </w:p>
    <w:p w14:paraId="1A84B5DD" w14:textId="77777777" w:rsidR="00F27512" w:rsidRPr="00F27512" w:rsidRDefault="00F27512" w:rsidP="00F27512">
      <w:pPr>
        <w:spacing w:line="276" w:lineRule="auto"/>
        <w:rPr>
          <w:rFonts w:ascii="Calibri" w:hAnsi="Calibri"/>
        </w:rPr>
      </w:pPr>
      <w:r w:rsidRPr="00F27512">
        <w:rPr>
          <w:rFonts w:ascii="Calibri" w:hAnsi="Calibri"/>
        </w:rPr>
        <w:t xml:space="preserve">We have to trust God. We have trust issues. Our trust issue a lot of times is we think that our way is better than God. </w:t>
      </w:r>
    </w:p>
    <w:p w14:paraId="704193A8" w14:textId="77777777" w:rsidR="00F27512" w:rsidRPr="00F27512" w:rsidRDefault="00F27512" w:rsidP="00F27512">
      <w:pPr>
        <w:spacing w:line="276" w:lineRule="auto"/>
        <w:rPr>
          <w:rFonts w:ascii="Calibri" w:hAnsi="Calibri"/>
        </w:rPr>
      </w:pPr>
    </w:p>
    <w:p w14:paraId="1ECA92F6" w14:textId="77777777" w:rsidR="00F27512" w:rsidRPr="00F27512" w:rsidRDefault="00F27512" w:rsidP="00F27512">
      <w:pPr>
        <w:spacing w:line="276" w:lineRule="auto"/>
        <w:rPr>
          <w:rFonts w:ascii="Calibri" w:hAnsi="Calibri"/>
        </w:rPr>
      </w:pPr>
      <w:r w:rsidRPr="00F27512">
        <w:rPr>
          <w:rFonts w:ascii="Calibri" w:hAnsi="Calibri"/>
        </w:rPr>
        <w:t>“Trust in the Lord with all your heart and lean not on your own understanding” (Proverbs 3:5).</w:t>
      </w:r>
    </w:p>
    <w:p w14:paraId="5C74B5D1" w14:textId="77777777" w:rsidR="00F27512" w:rsidRPr="00F27512" w:rsidRDefault="00F27512" w:rsidP="00F27512">
      <w:pPr>
        <w:spacing w:line="276" w:lineRule="auto"/>
        <w:rPr>
          <w:rFonts w:ascii="Calibri" w:hAnsi="Calibri"/>
        </w:rPr>
      </w:pPr>
    </w:p>
    <w:p w14:paraId="046FF396" w14:textId="6125EF90" w:rsidR="00F27512" w:rsidRPr="00F27512" w:rsidRDefault="00F27512" w:rsidP="00F27512">
      <w:pPr>
        <w:spacing w:line="276" w:lineRule="auto"/>
        <w:rPr>
          <w:rFonts w:ascii="Calibri" w:hAnsi="Calibri"/>
        </w:rPr>
      </w:pPr>
      <w:r w:rsidRPr="00F27512">
        <w:rPr>
          <w:rFonts w:ascii="Calibri" w:hAnsi="Calibri"/>
        </w:rPr>
        <w:t xml:space="preserve">Why does Proverbs say that? Because most people rely on their own intuitions, not what God says. If there's ever a discrepancy between what you think and what God thinks, go with God. Don't go with yourself. Most of the time we govern our life by what is reasonable to us, not what is trusting in God. You </w:t>
      </w:r>
      <w:proofErr w:type="gramStart"/>
      <w:r w:rsidR="00376510">
        <w:rPr>
          <w:rFonts w:ascii="Calibri" w:hAnsi="Calibri"/>
        </w:rPr>
        <w:t>have</w:t>
      </w:r>
      <w:r w:rsidRPr="00F27512">
        <w:rPr>
          <w:rFonts w:ascii="Calibri" w:hAnsi="Calibri"/>
        </w:rPr>
        <w:t xml:space="preserve"> to</w:t>
      </w:r>
      <w:proofErr w:type="gramEnd"/>
      <w:r w:rsidRPr="00F27512">
        <w:rPr>
          <w:rFonts w:ascii="Calibri" w:hAnsi="Calibri"/>
        </w:rPr>
        <w:t xml:space="preserve"> trust in God.</w:t>
      </w:r>
    </w:p>
    <w:p w14:paraId="55E0811B" w14:textId="77777777" w:rsidR="00F27512" w:rsidRPr="00F27512" w:rsidRDefault="00F27512" w:rsidP="00F27512">
      <w:pPr>
        <w:spacing w:line="276" w:lineRule="auto"/>
        <w:rPr>
          <w:rFonts w:ascii="Calibri" w:hAnsi="Calibri"/>
        </w:rPr>
      </w:pPr>
    </w:p>
    <w:p w14:paraId="20C5CAD1" w14:textId="77777777" w:rsidR="00F27512" w:rsidRPr="00F27512" w:rsidRDefault="00F27512" w:rsidP="00F27512">
      <w:pPr>
        <w:spacing w:line="276" w:lineRule="auto"/>
        <w:rPr>
          <w:rFonts w:ascii="Calibri" w:hAnsi="Calibri"/>
        </w:rPr>
      </w:pPr>
      <w:r w:rsidRPr="00F27512">
        <w:rPr>
          <w:rFonts w:ascii="Calibri" w:hAnsi="Calibri"/>
        </w:rPr>
        <w:t xml:space="preserve">When my kids were little, they used to want to lean on me. We would be playing, or at the park, or playing dart wars, or laser tag, or whatever, and when they’d get tired, they would want to lean on me. They would lean on me because I was stronger and I could sustain them. </w:t>
      </w:r>
    </w:p>
    <w:p w14:paraId="5F027DE1" w14:textId="77777777" w:rsidR="00F27512" w:rsidRPr="00F27512" w:rsidRDefault="00F27512" w:rsidP="00F27512">
      <w:pPr>
        <w:spacing w:line="276" w:lineRule="auto"/>
        <w:rPr>
          <w:rFonts w:ascii="Calibri" w:hAnsi="Calibri"/>
        </w:rPr>
      </w:pPr>
    </w:p>
    <w:p w14:paraId="7DA4054A" w14:textId="5E84A24B" w:rsidR="00F27512" w:rsidRPr="00F27512" w:rsidRDefault="00F27512" w:rsidP="00F27512">
      <w:pPr>
        <w:spacing w:line="276" w:lineRule="auto"/>
        <w:rPr>
          <w:rFonts w:ascii="Calibri" w:hAnsi="Calibri"/>
        </w:rPr>
      </w:pPr>
      <w:r w:rsidRPr="00F27512">
        <w:rPr>
          <w:rFonts w:ascii="Calibri" w:hAnsi="Calibri"/>
        </w:rPr>
        <w:t xml:space="preserve">I believe that's what God is saying here to us that we're to lean on Him because He is the one who is abundantly strong. </w:t>
      </w:r>
    </w:p>
    <w:p w14:paraId="186BDEF2" w14:textId="77777777" w:rsidR="00F27512" w:rsidRPr="00F27512" w:rsidRDefault="00F27512" w:rsidP="00F27512">
      <w:pPr>
        <w:spacing w:line="276" w:lineRule="auto"/>
        <w:rPr>
          <w:rFonts w:ascii="Calibri" w:hAnsi="Calibri"/>
        </w:rPr>
      </w:pPr>
    </w:p>
    <w:p w14:paraId="7D54B583" w14:textId="77777777" w:rsidR="00F27512" w:rsidRPr="00F27512" w:rsidRDefault="00F27512" w:rsidP="00F27512">
      <w:pPr>
        <w:spacing w:line="276" w:lineRule="auto"/>
        <w:rPr>
          <w:rFonts w:ascii="Calibri" w:hAnsi="Calibri"/>
        </w:rPr>
      </w:pPr>
      <w:r w:rsidRPr="00F27512">
        <w:rPr>
          <w:rFonts w:ascii="Calibri" w:hAnsi="Calibri"/>
        </w:rPr>
        <w:lastRenderedPageBreak/>
        <w:t>“Trust in the Lord always” (Isaiah 26:4).</w:t>
      </w:r>
    </w:p>
    <w:p w14:paraId="35C46D5C" w14:textId="77777777" w:rsidR="00F27512" w:rsidRPr="00F27512" w:rsidRDefault="00F27512" w:rsidP="00F27512">
      <w:pPr>
        <w:spacing w:line="276" w:lineRule="auto"/>
        <w:rPr>
          <w:rFonts w:ascii="Calibri" w:hAnsi="Calibri"/>
        </w:rPr>
      </w:pPr>
    </w:p>
    <w:p w14:paraId="4BA4252F" w14:textId="77777777" w:rsidR="00F27512" w:rsidRPr="00F27512" w:rsidRDefault="00F27512" w:rsidP="00F27512">
      <w:pPr>
        <w:spacing w:line="276" w:lineRule="auto"/>
        <w:rPr>
          <w:rFonts w:ascii="Calibri" w:hAnsi="Calibri"/>
        </w:rPr>
      </w:pPr>
      <w:r w:rsidRPr="00F27512">
        <w:rPr>
          <w:rFonts w:ascii="Calibri" w:hAnsi="Calibri"/>
        </w:rPr>
        <w:t xml:space="preserve">Do we trust in the Lord sometimes? No. </w:t>
      </w:r>
    </w:p>
    <w:p w14:paraId="73334FD7" w14:textId="77777777" w:rsidR="00F27512" w:rsidRPr="00F27512" w:rsidRDefault="00F27512" w:rsidP="00F27512">
      <w:pPr>
        <w:spacing w:line="276" w:lineRule="auto"/>
        <w:rPr>
          <w:rFonts w:ascii="Calibri" w:hAnsi="Calibri"/>
        </w:rPr>
      </w:pPr>
    </w:p>
    <w:p w14:paraId="128AEE28" w14:textId="77777777" w:rsidR="00F27512" w:rsidRPr="00F27512" w:rsidRDefault="00F27512" w:rsidP="00F27512">
      <w:pPr>
        <w:spacing w:line="276" w:lineRule="auto"/>
        <w:rPr>
          <w:rFonts w:ascii="Calibri" w:hAnsi="Calibri"/>
        </w:rPr>
      </w:pPr>
      <w:r w:rsidRPr="00F27512">
        <w:rPr>
          <w:rFonts w:ascii="Calibri" w:hAnsi="Calibri"/>
        </w:rPr>
        <w:t>“Trust in the Lord always, for the Lord our God is an eternal rock” (Isaiah 26:4).</w:t>
      </w:r>
    </w:p>
    <w:p w14:paraId="76DF4287" w14:textId="77777777" w:rsidR="00F27512" w:rsidRPr="00F27512" w:rsidRDefault="00F27512" w:rsidP="00F27512">
      <w:pPr>
        <w:spacing w:line="276" w:lineRule="auto"/>
        <w:rPr>
          <w:rFonts w:ascii="Calibri" w:hAnsi="Calibri"/>
        </w:rPr>
      </w:pPr>
    </w:p>
    <w:p w14:paraId="6E08389D" w14:textId="77777777" w:rsidR="00F27512" w:rsidRPr="00F27512" w:rsidRDefault="00F27512" w:rsidP="00F27512">
      <w:pPr>
        <w:spacing w:line="276" w:lineRule="auto"/>
        <w:rPr>
          <w:rFonts w:ascii="Calibri" w:hAnsi="Calibri"/>
        </w:rPr>
      </w:pPr>
      <w:r w:rsidRPr="00F27512">
        <w:rPr>
          <w:rFonts w:ascii="Calibri" w:hAnsi="Calibri"/>
        </w:rPr>
        <w:t xml:space="preserve">Anytime that the Bible speaks of God as a rock, it is always talking about His strength and vitality. </w:t>
      </w:r>
    </w:p>
    <w:p w14:paraId="4C70DDBD" w14:textId="77777777" w:rsidR="00F27512" w:rsidRPr="00F27512" w:rsidRDefault="00F27512" w:rsidP="00F27512">
      <w:pPr>
        <w:spacing w:line="276" w:lineRule="auto"/>
        <w:rPr>
          <w:rFonts w:ascii="Calibri" w:hAnsi="Calibri"/>
        </w:rPr>
      </w:pPr>
    </w:p>
    <w:p w14:paraId="20F77B7F" w14:textId="3B5B5243" w:rsidR="00F27512" w:rsidRPr="00F27512" w:rsidRDefault="00F27512" w:rsidP="00F27512">
      <w:pPr>
        <w:spacing w:line="276" w:lineRule="auto"/>
        <w:rPr>
          <w:rFonts w:ascii="Calibri" w:hAnsi="Calibri"/>
        </w:rPr>
      </w:pPr>
      <w:r w:rsidRPr="00F27512">
        <w:rPr>
          <w:rFonts w:ascii="Calibri" w:hAnsi="Calibri"/>
        </w:rPr>
        <w:t xml:space="preserve">We have some big rocks here around our church campus. We're in Colorado, we </w:t>
      </w:r>
      <w:r w:rsidR="00376510">
        <w:rPr>
          <w:rFonts w:ascii="Calibri" w:hAnsi="Calibri"/>
        </w:rPr>
        <w:t>have</w:t>
      </w:r>
      <w:r w:rsidRPr="00F27512">
        <w:rPr>
          <w:rFonts w:ascii="Calibri" w:hAnsi="Calibri"/>
        </w:rPr>
        <w:t xml:space="preserve"> rocks everywhere. We </w:t>
      </w:r>
      <w:r w:rsidR="00376510">
        <w:rPr>
          <w:rFonts w:ascii="Calibri" w:hAnsi="Calibri"/>
        </w:rPr>
        <w:t>have</w:t>
      </w:r>
      <w:r w:rsidRPr="00F27512">
        <w:rPr>
          <w:rFonts w:ascii="Calibri" w:hAnsi="Calibri"/>
        </w:rPr>
        <w:t xml:space="preserve"> some big rocks. I've been on this campus for the last decade. Many of those same rocks are in the exact same place. They haven't gone anywhere. They're too big to be moved. I can't even imagine trying to move some of them, they're so massive. </w:t>
      </w:r>
    </w:p>
    <w:p w14:paraId="514976D3" w14:textId="77777777" w:rsidR="00F27512" w:rsidRPr="00F27512" w:rsidRDefault="00F27512" w:rsidP="00F27512">
      <w:pPr>
        <w:spacing w:line="276" w:lineRule="auto"/>
        <w:rPr>
          <w:rFonts w:ascii="Calibri" w:hAnsi="Calibri"/>
        </w:rPr>
      </w:pPr>
    </w:p>
    <w:p w14:paraId="0A6065A1" w14:textId="77777777" w:rsidR="00F27512" w:rsidRPr="00F27512" w:rsidRDefault="00F27512" w:rsidP="00F27512">
      <w:pPr>
        <w:spacing w:line="276" w:lineRule="auto"/>
        <w:rPr>
          <w:rFonts w:ascii="Calibri" w:hAnsi="Calibri"/>
        </w:rPr>
      </w:pPr>
      <w:r w:rsidRPr="00F27512">
        <w:rPr>
          <w:rFonts w:ascii="Calibri" w:hAnsi="Calibri"/>
        </w:rPr>
        <w:t xml:space="preserve">God is a rock. God is stable. God is immovable. The reason that we lean on God is because God is everything that we are not. When we are inconsistent, God is consistent. When we are weak, He is strong. When we are uncertain, He is immovable and always predictable. God is a rock. </w:t>
      </w:r>
    </w:p>
    <w:p w14:paraId="2F279753" w14:textId="77777777" w:rsidR="00F27512" w:rsidRPr="00F27512" w:rsidRDefault="00F27512" w:rsidP="00F27512">
      <w:pPr>
        <w:spacing w:line="276" w:lineRule="auto"/>
        <w:rPr>
          <w:rFonts w:ascii="Calibri" w:hAnsi="Calibri"/>
        </w:rPr>
      </w:pPr>
    </w:p>
    <w:p w14:paraId="1CE509B8" w14:textId="50AD101C" w:rsidR="00F27512" w:rsidRPr="00F27512" w:rsidRDefault="00F27512" w:rsidP="00F27512">
      <w:pPr>
        <w:spacing w:line="276" w:lineRule="auto"/>
        <w:rPr>
          <w:rFonts w:ascii="Calibri" w:hAnsi="Calibri"/>
        </w:rPr>
      </w:pPr>
      <w:r w:rsidRPr="00F27512">
        <w:rPr>
          <w:rFonts w:ascii="Calibri" w:hAnsi="Calibri"/>
        </w:rPr>
        <w:t xml:space="preserve">People say, “I would trust God if I just understood what He was doing.” Let me ask you a question. Do you have to understand all of the intricacies of electricity to know that when you flip on a switch that the lights are going to come on? Most of us don't wake up in the morning and think, “I wonder what happens when that switch goes on? Where does the electromagnetic current go?” No. We just know we hit the </w:t>
      </w:r>
      <w:r w:rsidR="00376510">
        <w:rPr>
          <w:rFonts w:ascii="Calibri" w:hAnsi="Calibri"/>
        </w:rPr>
        <w:t>switch</w:t>
      </w:r>
      <w:r w:rsidRPr="00F27512">
        <w:rPr>
          <w:rFonts w:ascii="Calibri" w:hAnsi="Calibri"/>
        </w:rPr>
        <w:t xml:space="preserve"> and the</w:t>
      </w:r>
      <w:r w:rsidR="00376510">
        <w:rPr>
          <w:rFonts w:ascii="Calibri" w:hAnsi="Calibri"/>
        </w:rPr>
        <w:t xml:space="preserve"> lights</w:t>
      </w:r>
      <w:r w:rsidRPr="00F27512">
        <w:rPr>
          <w:rFonts w:ascii="Calibri" w:hAnsi="Calibri"/>
        </w:rPr>
        <w:t xml:space="preserve"> turn on. </w:t>
      </w:r>
    </w:p>
    <w:p w14:paraId="19B2A506" w14:textId="77777777" w:rsidR="00F27512" w:rsidRPr="00F27512" w:rsidRDefault="00F27512" w:rsidP="00F27512">
      <w:pPr>
        <w:spacing w:line="276" w:lineRule="auto"/>
        <w:rPr>
          <w:rFonts w:ascii="Calibri" w:hAnsi="Calibri"/>
        </w:rPr>
      </w:pPr>
    </w:p>
    <w:p w14:paraId="75718E19" w14:textId="37325BBC" w:rsidR="00F27512" w:rsidRPr="00F27512" w:rsidRDefault="00F27512" w:rsidP="00F27512">
      <w:pPr>
        <w:spacing w:line="276" w:lineRule="auto"/>
        <w:rPr>
          <w:rFonts w:ascii="Calibri" w:hAnsi="Calibri"/>
        </w:rPr>
      </w:pPr>
      <w:r w:rsidRPr="00F27512">
        <w:rPr>
          <w:rFonts w:ascii="Calibri" w:hAnsi="Calibri"/>
        </w:rPr>
        <w:t xml:space="preserve">I don't understand how text messaging works. I just know I pull up my phone, I push the app, and I send a message to my wife and she talks back. I don't understand how gravity works. I just know that if I dropped this microphone, it would hit the ground. I don't have to know everything about gravity, electricity, </w:t>
      </w:r>
      <w:r w:rsidR="00376510">
        <w:rPr>
          <w:rFonts w:ascii="Calibri" w:hAnsi="Calibri"/>
        </w:rPr>
        <w:t>or</w:t>
      </w:r>
      <w:r w:rsidRPr="00F27512">
        <w:rPr>
          <w:rFonts w:ascii="Calibri" w:hAnsi="Calibri"/>
        </w:rPr>
        <w:t xml:space="preserve"> cell phones to know enough. </w:t>
      </w:r>
    </w:p>
    <w:p w14:paraId="20655AC2" w14:textId="77777777" w:rsidR="00F27512" w:rsidRPr="00F27512" w:rsidRDefault="00F27512" w:rsidP="00F27512">
      <w:pPr>
        <w:spacing w:line="276" w:lineRule="auto"/>
        <w:rPr>
          <w:rFonts w:ascii="Calibri" w:hAnsi="Calibri"/>
        </w:rPr>
      </w:pPr>
    </w:p>
    <w:p w14:paraId="6B5779C0" w14:textId="77777777" w:rsidR="00F27512" w:rsidRPr="00F27512" w:rsidRDefault="00F27512" w:rsidP="00F27512">
      <w:pPr>
        <w:spacing w:line="276" w:lineRule="auto"/>
        <w:rPr>
          <w:rFonts w:ascii="Calibri" w:hAnsi="Calibri"/>
        </w:rPr>
      </w:pPr>
      <w:r w:rsidRPr="00F27512">
        <w:rPr>
          <w:rFonts w:ascii="Calibri" w:hAnsi="Calibri"/>
        </w:rPr>
        <w:t xml:space="preserve">God wants us to trust Him, not because we know everything about God. God is so profound there's no way that I could ever explain the nature of God in a 30-minute message. You could never read a 200-page book and know all of the things of God. He's too great. He's too magnificent. We need to worry less about trying to understand what God is doing and we need to trust Him. When we don't see what God is doing, we just trust the heart of God. </w:t>
      </w:r>
    </w:p>
    <w:p w14:paraId="15E69A36" w14:textId="77777777" w:rsidR="00F27512" w:rsidRPr="00F27512" w:rsidRDefault="00F27512" w:rsidP="00F27512">
      <w:pPr>
        <w:spacing w:line="276" w:lineRule="auto"/>
        <w:rPr>
          <w:rFonts w:ascii="Calibri" w:hAnsi="Calibri"/>
        </w:rPr>
      </w:pPr>
    </w:p>
    <w:p w14:paraId="4AB6CCFA" w14:textId="2571F54D" w:rsidR="00F27512" w:rsidRPr="00F27512" w:rsidRDefault="00F27512" w:rsidP="00F27512">
      <w:pPr>
        <w:spacing w:line="276" w:lineRule="auto"/>
        <w:rPr>
          <w:rFonts w:ascii="Calibri" w:hAnsi="Calibri"/>
        </w:rPr>
      </w:pPr>
      <w:r w:rsidRPr="00F27512">
        <w:rPr>
          <w:rFonts w:ascii="Calibri" w:hAnsi="Calibri"/>
        </w:rPr>
        <w:t>You can follow the Lord and have no idea where you're going</w:t>
      </w:r>
      <w:r w:rsidR="00376510">
        <w:rPr>
          <w:rFonts w:ascii="Calibri" w:hAnsi="Calibri"/>
        </w:rPr>
        <w:t xml:space="preserve"> b</w:t>
      </w:r>
      <w:r w:rsidRPr="00F27512">
        <w:rPr>
          <w:rFonts w:ascii="Calibri" w:hAnsi="Calibri"/>
        </w:rPr>
        <w:t xml:space="preserve">ecause you're leaning not on your own understanding. You're just following where God is leading you. </w:t>
      </w:r>
    </w:p>
    <w:p w14:paraId="61E277F9" w14:textId="77777777" w:rsidR="00F27512" w:rsidRPr="00F27512" w:rsidRDefault="00F27512" w:rsidP="00F27512">
      <w:pPr>
        <w:spacing w:line="276" w:lineRule="auto"/>
        <w:rPr>
          <w:rFonts w:ascii="Calibri" w:hAnsi="Calibri"/>
        </w:rPr>
      </w:pPr>
    </w:p>
    <w:p w14:paraId="48216D8A" w14:textId="5917DE63" w:rsidR="00F27512" w:rsidRPr="00F27512" w:rsidRDefault="00F27512" w:rsidP="00F27512">
      <w:pPr>
        <w:spacing w:line="276" w:lineRule="auto"/>
        <w:rPr>
          <w:rFonts w:ascii="Calibri" w:hAnsi="Calibri"/>
        </w:rPr>
      </w:pPr>
      <w:r w:rsidRPr="00F27512">
        <w:rPr>
          <w:rFonts w:ascii="Calibri" w:hAnsi="Calibri"/>
        </w:rPr>
        <w:t xml:space="preserve">Do we have trust issues? We </w:t>
      </w:r>
      <w:r w:rsidR="00870039">
        <w:rPr>
          <w:rFonts w:ascii="Calibri" w:hAnsi="Calibri"/>
        </w:rPr>
        <w:t>must</w:t>
      </w:r>
      <w:r w:rsidRPr="00F27512">
        <w:rPr>
          <w:rFonts w:ascii="Calibri" w:hAnsi="Calibri"/>
        </w:rPr>
        <w:t xml:space="preserve"> put all our eggs in God's basket. As we face a great crisis in our country, we have to trust God. We need God. God is a rock. God is the one we need. We </w:t>
      </w:r>
      <w:r w:rsidR="00870039">
        <w:rPr>
          <w:rFonts w:ascii="Calibri" w:hAnsi="Calibri"/>
        </w:rPr>
        <w:t>must</w:t>
      </w:r>
      <w:r w:rsidRPr="00F27512">
        <w:rPr>
          <w:rFonts w:ascii="Calibri" w:hAnsi="Calibri"/>
        </w:rPr>
        <w:t xml:space="preserve"> trust Him. </w:t>
      </w:r>
    </w:p>
    <w:p w14:paraId="4574180E" w14:textId="77777777" w:rsidR="00F27512" w:rsidRPr="00F27512" w:rsidRDefault="00F27512" w:rsidP="00F27512">
      <w:pPr>
        <w:spacing w:line="276" w:lineRule="auto"/>
        <w:rPr>
          <w:rFonts w:ascii="Calibri" w:hAnsi="Calibri"/>
        </w:rPr>
      </w:pPr>
    </w:p>
    <w:p w14:paraId="11CBB186" w14:textId="77777777" w:rsidR="00F27512" w:rsidRPr="00F27512" w:rsidRDefault="00F27512" w:rsidP="00F27512">
      <w:pPr>
        <w:spacing w:line="276" w:lineRule="auto"/>
        <w:rPr>
          <w:rFonts w:ascii="Calibri" w:hAnsi="Calibri"/>
        </w:rPr>
      </w:pPr>
      <w:r w:rsidRPr="00F27512">
        <w:rPr>
          <w:rFonts w:ascii="Calibri" w:hAnsi="Calibri"/>
        </w:rPr>
        <w:t>“Trust in the Lord with all your heart and lean not on your own understanding; in all your ways submit to him, and he will make your paths straight” (Proverbs 3:5-6).</w:t>
      </w:r>
    </w:p>
    <w:p w14:paraId="4E660C63" w14:textId="77777777" w:rsidR="00F27512" w:rsidRPr="00F27512" w:rsidRDefault="00F27512" w:rsidP="00F27512">
      <w:pPr>
        <w:spacing w:line="276" w:lineRule="auto"/>
        <w:rPr>
          <w:rFonts w:ascii="Calibri" w:hAnsi="Calibri"/>
        </w:rPr>
      </w:pPr>
    </w:p>
    <w:p w14:paraId="3BF62056" w14:textId="56EEFD00" w:rsidR="00F27512" w:rsidRPr="00F27512" w:rsidRDefault="00F27512" w:rsidP="00F27512">
      <w:pPr>
        <w:spacing w:line="276" w:lineRule="auto"/>
        <w:rPr>
          <w:rFonts w:ascii="Calibri" w:hAnsi="Calibri"/>
        </w:rPr>
      </w:pPr>
      <w:r w:rsidRPr="00F27512">
        <w:rPr>
          <w:rFonts w:ascii="Calibri" w:hAnsi="Calibri"/>
        </w:rPr>
        <w:t>Let's put our attention on God. Let's trust in the Lord. Let's lean on that rock, the great rock. When we fix our mind and when we lean not on our own understanding, we lean on the rock</w:t>
      </w:r>
      <w:r w:rsidR="005C4C91">
        <w:rPr>
          <w:rFonts w:ascii="Calibri" w:hAnsi="Calibri"/>
        </w:rPr>
        <w:t xml:space="preserve"> and </w:t>
      </w:r>
      <w:r w:rsidRPr="00F27512">
        <w:rPr>
          <w:rFonts w:ascii="Calibri" w:hAnsi="Calibri"/>
        </w:rPr>
        <w:t xml:space="preserve">God will put us in a place of perfect peace. </w:t>
      </w:r>
    </w:p>
    <w:p w14:paraId="6C434C12" w14:textId="77777777" w:rsidR="00F27512" w:rsidRPr="00F27512" w:rsidRDefault="00F27512" w:rsidP="00F27512">
      <w:pPr>
        <w:spacing w:line="276" w:lineRule="auto"/>
        <w:rPr>
          <w:rFonts w:ascii="Calibri" w:hAnsi="Calibri"/>
        </w:rPr>
      </w:pPr>
    </w:p>
    <w:p w14:paraId="25AC3E42" w14:textId="6C998C74" w:rsidR="00F27512" w:rsidRPr="00F27512" w:rsidRDefault="00F27512" w:rsidP="00F27512">
      <w:pPr>
        <w:spacing w:line="276" w:lineRule="auto"/>
        <w:rPr>
          <w:rFonts w:ascii="Calibri" w:hAnsi="Calibri"/>
          <w:sz w:val="28"/>
          <w:szCs w:val="28"/>
        </w:rPr>
      </w:pPr>
      <w:r w:rsidRPr="00F27512">
        <w:rPr>
          <w:rFonts w:ascii="Calibri" w:hAnsi="Calibri"/>
        </w:rPr>
        <w:br w:type="page"/>
      </w:r>
      <w:r w:rsidRPr="00F27512">
        <w:rPr>
          <w:rFonts w:ascii="Calibri" w:hAnsi="Calibri"/>
          <w:b/>
          <w:bCs/>
          <w:sz w:val="28"/>
          <w:szCs w:val="28"/>
          <w:u w:val="single"/>
        </w:rPr>
        <w:lastRenderedPageBreak/>
        <w:t>OUTLINE</w:t>
      </w:r>
    </w:p>
    <w:p w14:paraId="5BDD36ED" w14:textId="77777777" w:rsidR="00F27512" w:rsidRPr="00F27512" w:rsidRDefault="00F27512" w:rsidP="00F27512">
      <w:pPr>
        <w:spacing w:line="276" w:lineRule="auto"/>
        <w:rPr>
          <w:rFonts w:ascii="Calibri" w:hAnsi="Calibri"/>
        </w:rPr>
      </w:pPr>
    </w:p>
    <w:p w14:paraId="509110D7" w14:textId="03BB5788" w:rsidR="00F27512" w:rsidRPr="00F27512" w:rsidRDefault="00F27512" w:rsidP="00F27512">
      <w:pPr>
        <w:spacing w:line="276" w:lineRule="auto"/>
        <w:rPr>
          <w:rFonts w:ascii="Calibri" w:hAnsi="Calibri"/>
          <w:b/>
          <w:bCs/>
        </w:rPr>
      </w:pPr>
      <w:r w:rsidRPr="00F27512">
        <w:rPr>
          <w:rFonts w:ascii="Calibri" w:hAnsi="Calibri"/>
          <w:b/>
          <w:bCs/>
        </w:rPr>
        <w:t>1. God Promises Mega Peace</w:t>
      </w:r>
      <w:r w:rsidR="00870039">
        <w:rPr>
          <w:rFonts w:ascii="Calibri" w:hAnsi="Calibri"/>
          <w:b/>
          <w:bCs/>
        </w:rPr>
        <w:t>.</w:t>
      </w:r>
    </w:p>
    <w:p w14:paraId="683FF3C6" w14:textId="77777777" w:rsidR="00F27512" w:rsidRPr="00F27512" w:rsidRDefault="00F27512" w:rsidP="00F27512">
      <w:pPr>
        <w:spacing w:line="276" w:lineRule="auto"/>
        <w:rPr>
          <w:rFonts w:ascii="Calibri" w:hAnsi="Calibri"/>
        </w:rPr>
      </w:pPr>
    </w:p>
    <w:p w14:paraId="7877F3CE" w14:textId="301FFE3A" w:rsidR="00F27512" w:rsidRPr="00F27512" w:rsidRDefault="005C4C91" w:rsidP="00F27512">
      <w:pPr>
        <w:spacing w:line="276" w:lineRule="auto"/>
        <w:rPr>
          <w:rFonts w:ascii="Calibri" w:hAnsi="Calibri"/>
        </w:rPr>
      </w:pPr>
      <w:r>
        <w:rPr>
          <w:rFonts w:ascii="Calibri" w:hAnsi="Calibri"/>
        </w:rPr>
        <w:t>“</w:t>
      </w:r>
      <w:r w:rsidR="00F27512" w:rsidRPr="00F27512">
        <w:rPr>
          <w:rFonts w:ascii="Calibri" w:hAnsi="Calibri"/>
        </w:rPr>
        <w:t>You will keep in perfect peace all who trust in you, all whose thoughts are fixed on you! Trust in the Lord always, for the Lord God is the eternal Rock.</w:t>
      </w:r>
      <w:r>
        <w:rPr>
          <w:rFonts w:ascii="Calibri" w:hAnsi="Calibri"/>
        </w:rPr>
        <w:t>”</w:t>
      </w:r>
      <w:r w:rsidR="00F27512" w:rsidRPr="00F27512">
        <w:rPr>
          <w:rFonts w:ascii="Calibri" w:hAnsi="Calibri"/>
        </w:rPr>
        <w:t xml:space="preserve"> Isaiah 26:3-4 (NLT)</w:t>
      </w:r>
    </w:p>
    <w:p w14:paraId="2CD10FDC" w14:textId="77777777" w:rsidR="00F27512" w:rsidRPr="00F27512" w:rsidRDefault="00F27512" w:rsidP="00F27512">
      <w:pPr>
        <w:spacing w:line="276" w:lineRule="auto"/>
        <w:rPr>
          <w:rFonts w:ascii="Calibri" w:hAnsi="Calibri"/>
        </w:rPr>
      </w:pPr>
    </w:p>
    <w:p w14:paraId="6B5A45A8" w14:textId="77777777" w:rsidR="00F27512" w:rsidRPr="00F27512" w:rsidRDefault="00F27512" w:rsidP="00F27512">
      <w:pPr>
        <w:spacing w:line="276" w:lineRule="auto"/>
        <w:rPr>
          <w:rFonts w:ascii="Calibri" w:hAnsi="Calibri"/>
          <w:b/>
          <w:bCs/>
          <w:i/>
          <w:iCs/>
        </w:rPr>
      </w:pPr>
      <w:r w:rsidRPr="00F27512">
        <w:rPr>
          <w:rFonts w:ascii="Calibri" w:hAnsi="Calibri"/>
          <w:b/>
          <w:bCs/>
          <w:i/>
          <w:iCs/>
        </w:rPr>
        <w:t>How Do I change my mind…</w:t>
      </w:r>
    </w:p>
    <w:p w14:paraId="012F3CF7" w14:textId="77777777" w:rsidR="00F27512" w:rsidRPr="00F27512" w:rsidRDefault="00F27512" w:rsidP="00F27512">
      <w:pPr>
        <w:spacing w:line="276" w:lineRule="auto"/>
        <w:rPr>
          <w:rFonts w:ascii="Calibri" w:hAnsi="Calibri"/>
        </w:rPr>
      </w:pPr>
    </w:p>
    <w:p w14:paraId="0C4277D2" w14:textId="4519AE89" w:rsidR="00F27512" w:rsidRPr="00F27512" w:rsidRDefault="00F27512" w:rsidP="00F27512">
      <w:pPr>
        <w:spacing w:line="276" w:lineRule="auto"/>
        <w:rPr>
          <w:rFonts w:ascii="Calibri" w:hAnsi="Calibri"/>
          <w:b/>
          <w:bCs/>
        </w:rPr>
      </w:pPr>
      <w:r w:rsidRPr="00F27512">
        <w:rPr>
          <w:rFonts w:ascii="Calibri" w:hAnsi="Calibri"/>
          <w:b/>
          <w:bCs/>
        </w:rPr>
        <w:t>2. God wants me to Fix My Thoughts</w:t>
      </w:r>
      <w:r w:rsidR="00870039">
        <w:rPr>
          <w:rFonts w:ascii="Calibri" w:hAnsi="Calibri"/>
          <w:b/>
          <w:bCs/>
        </w:rPr>
        <w:t>.</w:t>
      </w:r>
    </w:p>
    <w:p w14:paraId="6CFB6D95" w14:textId="77777777" w:rsidR="00F27512" w:rsidRPr="00F27512" w:rsidRDefault="00F27512" w:rsidP="00F27512">
      <w:pPr>
        <w:spacing w:line="276" w:lineRule="auto"/>
        <w:rPr>
          <w:rFonts w:ascii="Calibri" w:hAnsi="Calibri"/>
        </w:rPr>
      </w:pPr>
    </w:p>
    <w:p w14:paraId="04A7DE9D" w14:textId="3D6827EB" w:rsidR="00F27512" w:rsidRPr="00F27512" w:rsidRDefault="005C4C91" w:rsidP="00F27512">
      <w:pPr>
        <w:spacing w:line="276" w:lineRule="auto"/>
        <w:rPr>
          <w:rFonts w:ascii="Calibri" w:hAnsi="Calibri"/>
        </w:rPr>
      </w:pPr>
      <w:r>
        <w:rPr>
          <w:rFonts w:ascii="Calibri" w:hAnsi="Calibri"/>
        </w:rPr>
        <w:t>“</w:t>
      </w:r>
      <w:r w:rsidR="00F27512" w:rsidRPr="00F27512">
        <w:rPr>
          <w:rFonts w:ascii="Calibri" w:hAnsi="Calibri"/>
        </w:rPr>
        <w:t>For I know the plans I have for you,” says the Lord. “They are plans for good and not for disaster, to give you a future and a hope…” Jeremiah 29:11 (NLT)</w:t>
      </w:r>
    </w:p>
    <w:p w14:paraId="3713D114" w14:textId="77777777" w:rsidR="00F27512" w:rsidRPr="00F27512" w:rsidRDefault="00F27512" w:rsidP="00F27512">
      <w:pPr>
        <w:spacing w:line="276" w:lineRule="auto"/>
        <w:rPr>
          <w:rFonts w:ascii="Calibri" w:hAnsi="Calibri"/>
        </w:rPr>
      </w:pPr>
    </w:p>
    <w:p w14:paraId="0E48ADE8" w14:textId="681607C4" w:rsidR="00F27512" w:rsidRPr="00F27512" w:rsidRDefault="005C4C91" w:rsidP="00F27512">
      <w:pPr>
        <w:spacing w:line="276" w:lineRule="auto"/>
        <w:rPr>
          <w:rFonts w:ascii="Calibri" w:hAnsi="Calibri"/>
        </w:rPr>
      </w:pPr>
      <w:r>
        <w:rPr>
          <w:rFonts w:ascii="Calibri" w:hAnsi="Calibri"/>
        </w:rPr>
        <w:t>“</w:t>
      </w:r>
      <w:r w:rsidR="00F27512" w:rsidRPr="00F27512">
        <w:rPr>
          <w:rFonts w:ascii="Calibri" w:hAnsi="Calibri"/>
        </w:rPr>
        <w:t xml:space="preserve">We destroy arguments and every lofty opinion raised against the knowledge of </w:t>
      </w:r>
      <w:proofErr w:type="gramStart"/>
      <w:r w:rsidR="00F27512" w:rsidRPr="00F27512">
        <w:rPr>
          <w:rFonts w:ascii="Calibri" w:hAnsi="Calibri"/>
        </w:rPr>
        <w:t>God, and</w:t>
      </w:r>
      <w:proofErr w:type="gramEnd"/>
      <w:r w:rsidR="00F27512" w:rsidRPr="00F27512">
        <w:rPr>
          <w:rFonts w:ascii="Calibri" w:hAnsi="Calibri"/>
        </w:rPr>
        <w:t xml:space="preserve"> take every thought captive to obey Christ.</w:t>
      </w:r>
      <w:r>
        <w:rPr>
          <w:rFonts w:ascii="Calibri" w:hAnsi="Calibri"/>
        </w:rPr>
        <w:t>”</w:t>
      </w:r>
      <w:r w:rsidR="00F27512" w:rsidRPr="00F27512">
        <w:rPr>
          <w:rFonts w:ascii="Calibri" w:hAnsi="Calibri"/>
        </w:rPr>
        <w:t xml:space="preserve"> 2 Corinthians 10:5 (ESV)</w:t>
      </w:r>
    </w:p>
    <w:p w14:paraId="15445541" w14:textId="77777777" w:rsidR="00F27512" w:rsidRPr="00F27512" w:rsidRDefault="00F27512" w:rsidP="00F27512">
      <w:pPr>
        <w:spacing w:line="276" w:lineRule="auto"/>
        <w:rPr>
          <w:rFonts w:ascii="Calibri" w:hAnsi="Calibri"/>
        </w:rPr>
      </w:pPr>
    </w:p>
    <w:p w14:paraId="79876C63" w14:textId="6B1AB9CF" w:rsidR="00F27512" w:rsidRPr="00F27512" w:rsidRDefault="005C4C91" w:rsidP="00F27512">
      <w:pPr>
        <w:spacing w:line="276" w:lineRule="auto"/>
        <w:rPr>
          <w:rFonts w:ascii="Calibri" w:hAnsi="Calibri"/>
        </w:rPr>
      </w:pPr>
      <w:r>
        <w:rPr>
          <w:rFonts w:ascii="Calibri" w:hAnsi="Calibri"/>
        </w:rPr>
        <w:t>“</w:t>
      </w:r>
      <w:r w:rsidR="00F27512" w:rsidRPr="00F27512">
        <w:rPr>
          <w:rFonts w:ascii="Calibri" w:hAnsi="Calibri"/>
        </w:rPr>
        <w:t>Do not be anxious about anything, but in every situation, by prayer and petition, with thanksgiving, present your requests to God. And the peace of God, which transcends all understanding, will guard your hearts and your minds in Christ Jesus.</w:t>
      </w:r>
      <w:r>
        <w:rPr>
          <w:rFonts w:ascii="Calibri" w:hAnsi="Calibri"/>
        </w:rPr>
        <w:t>”</w:t>
      </w:r>
      <w:r w:rsidR="00F27512" w:rsidRPr="00F27512">
        <w:rPr>
          <w:rFonts w:ascii="Calibri" w:hAnsi="Calibri"/>
        </w:rPr>
        <w:t xml:space="preserve"> Philippians 4:6-7 (NIV)</w:t>
      </w:r>
    </w:p>
    <w:p w14:paraId="5B5600A2" w14:textId="77777777" w:rsidR="00F27512" w:rsidRPr="00F27512" w:rsidRDefault="00F27512" w:rsidP="00F27512">
      <w:pPr>
        <w:spacing w:line="276" w:lineRule="auto"/>
        <w:rPr>
          <w:rFonts w:ascii="Calibri" w:hAnsi="Calibri"/>
          <w:b/>
          <w:bCs/>
        </w:rPr>
      </w:pPr>
    </w:p>
    <w:p w14:paraId="0D632BA2" w14:textId="327FE861" w:rsidR="00F27512" w:rsidRPr="00F27512" w:rsidRDefault="00F27512" w:rsidP="00F27512">
      <w:pPr>
        <w:spacing w:line="276" w:lineRule="auto"/>
        <w:rPr>
          <w:rFonts w:ascii="Calibri" w:hAnsi="Calibri"/>
          <w:b/>
          <w:bCs/>
        </w:rPr>
      </w:pPr>
      <w:r w:rsidRPr="00F27512">
        <w:rPr>
          <w:rFonts w:ascii="Calibri" w:hAnsi="Calibri"/>
          <w:b/>
          <w:bCs/>
        </w:rPr>
        <w:t>3. God wants me to Trust Him</w:t>
      </w:r>
      <w:r w:rsidR="00870039">
        <w:rPr>
          <w:rFonts w:ascii="Calibri" w:hAnsi="Calibri"/>
          <w:b/>
          <w:bCs/>
        </w:rPr>
        <w:t>.</w:t>
      </w:r>
    </w:p>
    <w:p w14:paraId="308DA518" w14:textId="77777777" w:rsidR="00F27512" w:rsidRPr="00F27512" w:rsidRDefault="00F27512" w:rsidP="00F27512">
      <w:pPr>
        <w:spacing w:line="276" w:lineRule="auto"/>
        <w:rPr>
          <w:rFonts w:ascii="Calibri" w:hAnsi="Calibri"/>
        </w:rPr>
      </w:pPr>
    </w:p>
    <w:p w14:paraId="450348E2" w14:textId="6D93C778" w:rsidR="00F27512" w:rsidRPr="00F27512" w:rsidRDefault="005C4C91" w:rsidP="00F27512">
      <w:pPr>
        <w:spacing w:line="276" w:lineRule="auto"/>
        <w:rPr>
          <w:rFonts w:ascii="Calibri" w:hAnsi="Calibri"/>
        </w:rPr>
      </w:pPr>
      <w:r>
        <w:rPr>
          <w:rFonts w:ascii="Calibri" w:hAnsi="Calibri"/>
        </w:rPr>
        <w:t>“</w:t>
      </w:r>
      <w:r w:rsidR="00F27512" w:rsidRPr="00F27512">
        <w:rPr>
          <w:rFonts w:ascii="Calibri" w:hAnsi="Calibri"/>
        </w:rPr>
        <w:t>You will keep in perfect peace all who trust in you, all whose thoughts are fixed on you! Trust in the Lord always, for the Lord God is the eternal Rock.</w:t>
      </w:r>
      <w:r>
        <w:rPr>
          <w:rFonts w:ascii="Calibri" w:hAnsi="Calibri"/>
        </w:rPr>
        <w:t>”</w:t>
      </w:r>
      <w:r w:rsidR="00F27512" w:rsidRPr="00F27512">
        <w:rPr>
          <w:rFonts w:ascii="Calibri" w:hAnsi="Calibri"/>
        </w:rPr>
        <w:t xml:space="preserve"> Isaiah 26:3-4 (NLT)</w:t>
      </w:r>
    </w:p>
    <w:p w14:paraId="2A0FE4AA" w14:textId="77777777" w:rsidR="00F27512" w:rsidRPr="00F27512" w:rsidRDefault="00F27512" w:rsidP="00F27512">
      <w:pPr>
        <w:spacing w:line="276" w:lineRule="auto"/>
        <w:rPr>
          <w:rFonts w:ascii="Calibri" w:hAnsi="Calibri"/>
        </w:rPr>
      </w:pPr>
    </w:p>
    <w:p w14:paraId="3EC40A13" w14:textId="3FCB6D39" w:rsidR="00F27512" w:rsidRPr="00F27512" w:rsidRDefault="005C4C91" w:rsidP="00F27512">
      <w:pPr>
        <w:spacing w:line="276" w:lineRule="auto"/>
        <w:rPr>
          <w:rFonts w:ascii="Calibri" w:hAnsi="Calibri"/>
        </w:rPr>
      </w:pPr>
      <w:r>
        <w:rPr>
          <w:rFonts w:ascii="Calibri" w:hAnsi="Calibri"/>
        </w:rPr>
        <w:t>“</w:t>
      </w:r>
      <w:r w:rsidR="00F27512" w:rsidRPr="00F27512">
        <w:rPr>
          <w:rFonts w:ascii="Calibri" w:hAnsi="Calibri"/>
        </w:rPr>
        <w:t>Trust in the Lord with all your heart and lean not on your own understanding; in all your ways submit to him, and he will make your paths straight.</w:t>
      </w:r>
      <w:r>
        <w:rPr>
          <w:rFonts w:ascii="Calibri" w:hAnsi="Calibri"/>
        </w:rPr>
        <w:t>”</w:t>
      </w:r>
      <w:r w:rsidR="00F27512" w:rsidRPr="00F27512">
        <w:rPr>
          <w:rFonts w:ascii="Calibri" w:hAnsi="Calibri"/>
        </w:rPr>
        <w:t xml:space="preserve"> Proverbs 3:5-6 (NIV)</w:t>
      </w:r>
    </w:p>
    <w:p w14:paraId="12E548F9" w14:textId="5E2CDF9B" w:rsidR="009D7446" w:rsidRPr="00AA5ED6" w:rsidRDefault="009D7446" w:rsidP="009E4AB7">
      <w:pPr>
        <w:spacing w:line="276" w:lineRule="auto"/>
        <w:rPr>
          <w:rFonts w:ascii="Calibri" w:hAnsi="Calibri"/>
        </w:rPr>
      </w:pP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3C6D3" w14:textId="77777777" w:rsidR="00E93913" w:rsidRDefault="00E93913">
      <w:r>
        <w:separator/>
      </w:r>
    </w:p>
  </w:endnote>
  <w:endnote w:type="continuationSeparator" w:id="0">
    <w:p w14:paraId="14046FCA" w14:textId="77777777" w:rsidR="00E93913" w:rsidRDefault="00E93913">
      <w:r>
        <w:continuationSeparator/>
      </w:r>
    </w:p>
  </w:endnote>
  <w:endnote w:type="continuationNotice" w:id="1">
    <w:p w14:paraId="2AA3161A" w14:textId="77777777" w:rsidR="00E93913" w:rsidRDefault="00E93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F13B7" w14:textId="77777777" w:rsidR="003B664E" w:rsidRDefault="003B66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263E7F6F" w:rsidR="000D064C" w:rsidRPr="00E001F4" w:rsidRDefault="00A11D21" w:rsidP="00A11D21">
    <w:pPr>
      <w:pStyle w:val="Footer"/>
      <w:rPr>
        <w:rFonts w:ascii="Calibri" w:hAnsi="Calibri"/>
      </w:rPr>
    </w:pPr>
    <w:r>
      <w:rPr>
        <w:rFonts w:ascii="Calibri" w:hAnsi="Calibri"/>
        <w:b/>
        <w:bCs/>
      </w:rPr>
      <w:tab/>
    </w:r>
    <w:r w:rsidR="00FD3E69">
      <w:rPr>
        <w:rFonts w:ascii="Calibri" w:hAnsi="Calibri"/>
        <w:b/>
        <w:bCs/>
      </w:rPr>
      <w:t xml:space="preserve">Fear Is </w:t>
    </w:r>
    <w:proofErr w:type="gramStart"/>
    <w:r w:rsidR="00FD3E69">
      <w:rPr>
        <w:rFonts w:ascii="Calibri" w:hAnsi="Calibri"/>
        <w:b/>
        <w:bCs/>
      </w:rPr>
      <w:t>A</w:t>
    </w:r>
    <w:proofErr w:type="gramEnd"/>
    <w:r w:rsidR="00FD3E69">
      <w:rPr>
        <w:rFonts w:ascii="Calibri" w:hAnsi="Calibri"/>
        <w:b/>
        <w:bCs/>
      </w:rPr>
      <w:t xml:space="preserve"> Liar</w:t>
    </w:r>
    <w:r w:rsidR="000D064C" w:rsidRPr="00E001F4">
      <w:rPr>
        <w:rFonts w:ascii="Calibri" w:hAnsi="Calibri"/>
        <w:b/>
        <w:bCs/>
      </w:rPr>
      <w:t>—</w:t>
    </w:r>
    <w:r w:rsidR="00F27512">
      <w:rPr>
        <w:rFonts w:ascii="Calibri" w:hAnsi="Calibri"/>
        <w:b/>
        <w:bCs/>
      </w:rPr>
      <w:t>Change Your Mind</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AB5F2" w14:textId="77777777" w:rsidR="003B664E" w:rsidRDefault="003B66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20426" w14:textId="77777777" w:rsidR="00E93913" w:rsidRDefault="00E93913">
      <w:r>
        <w:separator/>
      </w:r>
    </w:p>
  </w:footnote>
  <w:footnote w:type="continuationSeparator" w:id="0">
    <w:p w14:paraId="4245E92F" w14:textId="77777777" w:rsidR="00E93913" w:rsidRDefault="00E93913">
      <w:r>
        <w:continuationSeparator/>
      </w:r>
    </w:p>
  </w:footnote>
  <w:footnote w:type="continuationNotice" w:id="1">
    <w:p w14:paraId="5F284A56" w14:textId="77777777" w:rsidR="00E93913" w:rsidRDefault="00E939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82D3E"/>
    <w:rsid w:val="0008638E"/>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307E2"/>
    <w:rsid w:val="00134671"/>
    <w:rsid w:val="00135D5D"/>
    <w:rsid w:val="00144288"/>
    <w:rsid w:val="001461B1"/>
    <w:rsid w:val="00147A8C"/>
    <w:rsid w:val="001822A0"/>
    <w:rsid w:val="00185CA0"/>
    <w:rsid w:val="001903F1"/>
    <w:rsid w:val="001A2F4C"/>
    <w:rsid w:val="001A3BD3"/>
    <w:rsid w:val="001A4038"/>
    <w:rsid w:val="001C6DAF"/>
    <w:rsid w:val="001D3E78"/>
    <w:rsid w:val="001E3993"/>
    <w:rsid w:val="001F2E97"/>
    <w:rsid w:val="001F736C"/>
    <w:rsid w:val="00222084"/>
    <w:rsid w:val="002252B6"/>
    <w:rsid w:val="002255D9"/>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7235"/>
    <w:rsid w:val="003351DD"/>
    <w:rsid w:val="003360D2"/>
    <w:rsid w:val="0034188B"/>
    <w:rsid w:val="00346C31"/>
    <w:rsid w:val="00365DE2"/>
    <w:rsid w:val="003749C4"/>
    <w:rsid w:val="00376510"/>
    <w:rsid w:val="00386B56"/>
    <w:rsid w:val="00394E73"/>
    <w:rsid w:val="00397EA2"/>
    <w:rsid w:val="003B4BBB"/>
    <w:rsid w:val="003B664E"/>
    <w:rsid w:val="003D2E36"/>
    <w:rsid w:val="003E0C7C"/>
    <w:rsid w:val="003E3313"/>
    <w:rsid w:val="003E6080"/>
    <w:rsid w:val="003F23DC"/>
    <w:rsid w:val="003F6FC6"/>
    <w:rsid w:val="00403663"/>
    <w:rsid w:val="00404A59"/>
    <w:rsid w:val="0042042A"/>
    <w:rsid w:val="00423B74"/>
    <w:rsid w:val="00427806"/>
    <w:rsid w:val="00436846"/>
    <w:rsid w:val="00440449"/>
    <w:rsid w:val="00442464"/>
    <w:rsid w:val="00447886"/>
    <w:rsid w:val="004511A1"/>
    <w:rsid w:val="004816A2"/>
    <w:rsid w:val="004A349B"/>
    <w:rsid w:val="004A73C5"/>
    <w:rsid w:val="004B25B5"/>
    <w:rsid w:val="004C3050"/>
    <w:rsid w:val="004C5E5A"/>
    <w:rsid w:val="004D1C32"/>
    <w:rsid w:val="004E7372"/>
    <w:rsid w:val="00504A84"/>
    <w:rsid w:val="005135BB"/>
    <w:rsid w:val="00514E43"/>
    <w:rsid w:val="005250E7"/>
    <w:rsid w:val="00554E4A"/>
    <w:rsid w:val="0057422B"/>
    <w:rsid w:val="00582FFE"/>
    <w:rsid w:val="00585F84"/>
    <w:rsid w:val="005922EB"/>
    <w:rsid w:val="005B0FC9"/>
    <w:rsid w:val="005B2103"/>
    <w:rsid w:val="005B43AA"/>
    <w:rsid w:val="005B5A7B"/>
    <w:rsid w:val="005C25AD"/>
    <w:rsid w:val="005C4C91"/>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63F"/>
    <w:rsid w:val="00861BBA"/>
    <w:rsid w:val="00866B7A"/>
    <w:rsid w:val="00870039"/>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4FC4"/>
    <w:rsid w:val="00A83591"/>
    <w:rsid w:val="00A93495"/>
    <w:rsid w:val="00AA5ED6"/>
    <w:rsid w:val="00AB12C5"/>
    <w:rsid w:val="00AC1B83"/>
    <w:rsid w:val="00AF468A"/>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F7F06"/>
    <w:rsid w:val="00C01D01"/>
    <w:rsid w:val="00C133CA"/>
    <w:rsid w:val="00C21AF8"/>
    <w:rsid w:val="00C251B8"/>
    <w:rsid w:val="00C64E5E"/>
    <w:rsid w:val="00C67DA9"/>
    <w:rsid w:val="00C80B1C"/>
    <w:rsid w:val="00C86674"/>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64AE0"/>
    <w:rsid w:val="00E667AB"/>
    <w:rsid w:val="00E75A9B"/>
    <w:rsid w:val="00E80CE9"/>
    <w:rsid w:val="00E91EAD"/>
    <w:rsid w:val="00E93913"/>
    <w:rsid w:val="00ED0AA7"/>
    <w:rsid w:val="00EF1491"/>
    <w:rsid w:val="00EF1DC2"/>
    <w:rsid w:val="00F07ABA"/>
    <w:rsid w:val="00F110E3"/>
    <w:rsid w:val="00F152F0"/>
    <w:rsid w:val="00F27512"/>
    <w:rsid w:val="00F31FAF"/>
    <w:rsid w:val="00F3234E"/>
    <w:rsid w:val="00F36CB1"/>
    <w:rsid w:val="00F37FD7"/>
    <w:rsid w:val="00F417EF"/>
    <w:rsid w:val="00F47752"/>
    <w:rsid w:val="00F81C0F"/>
    <w:rsid w:val="00F9296D"/>
    <w:rsid w:val="00FA4B6D"/>
    <w:rsid w:val="00FB290F"/>
    <w:rsid w:val="00FC473F"/>
    <w:rsid w:val="00FD3E69"/>
    <w:rsid w:val="00FE4454"/>
    <w:rsid w:val="00FF1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31</TotalTime>
  <Pages>10</Pages>
  <Words>3173</Words>
  <Characters>18087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21218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2022-12-07T18:00:00Z</cp:lastPrinted>
  <dcterms:created xsi:type="dcterms:W3CDTF">2023-02-18T04:21:00Z</dcterms:created>
  <dcterms:modified xsi:type="dcterms:W3CDTF">2023-02-19T21:39:00Z</dcterms:modified>
  <cp:category/>
</cp:coreProperties>
</file>